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72" w:type="dxa"/>
        <w:tblInd w:w="-318" w:type="dxa"/>
        <w:tblLayout w:type="fixed"/>
        <w:tblLook w:val="00A0"/>
      </w:tblPr>
      <w:tblGrid>
        <w:gridCol w:w="4540"/>
        <w:gridCol w:w="706"/>
        <w:gridCol w:w="4826"/>
      </w:tblGrid>
      <w:tr w:rsidR="00DA7C04" w:rsidTr="00E2495C">
        <w:trPr>
          <w:trHeight w:val="3390"/>
        </w:trPr>
        <w:tc>
          <w:tcPr>
            <w:tcW w:w="4540" w:type="dxa"/>
          </w:tcPr>
          <w:p w:rsidR="00DA7C04" w:rsidRDefault="00DA7C04">
            <w:pPr>
              <w:spacing w:after="0" w:line="240" w:lineRule="auto"/>
              <w:jc w:val="center"/>
              <w:rPr>
                <w:rFonts w:ascii="Times New Roman" w:hAnsi="Times New Roman"/>
                <w:sz w:val="24"/>
                <w:szCs w:val="24"/>
                <w:lang w:eastAsia="en-US"/>
              </w:rPr>
            </w:pPr>
            <w:bookmarkStart w:id="0" w:name="_Toc456832094"/>
            <w:r>
              <w:rPr>
                <w:rFonts w:ascii="Times New Roman" w:hAnsi="Times New Roman"/>
                <w:sz w:val="24"/>
                <w:szCs w:val="24"/>
              </w:rPr>
              <w:t>МИНИСТЕРСТВО ОБРАЗОВАНИЯ, НАУКИ И МОЛОДЕЖНОЙ ПОЛИТИКИ КРАСНОДАРСКОГО КРАЯ</w:t>
            </w:r>
          </w:p>
          <w:p w:rsidR="00DA7C04" w:rsidRDefault="00DA7C04">
            <w:pPr>
              <w:spacing w:after="0" w:line="240" w:lineRule="auto"/>
              <w:jc w:val="center"/>
              <w:rPr>
                <w:rFonts w:ascii="Times New Roman" w:hAnsi="Times New Roman"/>
                <w:sz w:val="24"/>
                <w:szCs w:val="24"/>
              </w:rPr>
            </w:pPr>
          </w:p>
          <w:p w:rsidR="00DA7C04" w:rsidRDefault="00DA7C04">
            <w:pPr>
              <w:spacing w:after="0" w:line="240" w:lineRule="auto"/>
              <w:jc w:val="center"/>
              <w:rPr>
                <w:rFonts w:ascii="Times New Roman" w:hAnsi="Times New Roman"/>
                <w:sz w:val="24"/>
                <w:szCs w:val="24"/>
              </w:rPr>
            </w:pPr>
            <w:r>
              <w:rPr>
                <w:rFonts w:ascii="Times New Roman" w:hAnsi="Times New Roman"/>
                <w:sz w:val="24"/>
                <w:szCs w:val="24"/>
              </w:rPr>
              <w:t>Государственное бюджетное учреждение</w:t>
            </w:r>
          </w:p>
          <w:p w:rsidR="00DA7C04" w:rsidRDefault="00DA7C04">
            <w:pPr>
              <w:spacing w:after="0" w:line="240" w:lineRule="auto"/>
              <w:jc w:val="center"/>
              <w:rPr>
                <w:rFonts w:ascii="Times New Roman" w:hAnsi="Times New Roman"/>
                <w:sz w:val="24"/>
                <w:szCs w:val="24"/>
              </w:rPr>
            </w:pPr>
            <w:r>
              <w:rPr>
                <w:rFonts w:ascii="Times New Roman" w:hAnsi="Times New Roman"/>
                <w:sz w:val="24"/>
                <w:szCs w:val="24"/>
              </w:rPr>
              <w:t>дополнительного образования Краснодарского края</w:t>
            </w:r>
          </w:p>
          <w:p w:rsidR="00DA7C04" w:rsidRDefault="00DA7C04">
            <w:pPr>
              <w:spacing w:after="0" w:line="240" w:lineRule="auto"/>
              <w:jc w:val="center"/>
              <w:rPr>
                <w:rFonts w:ascii="Times New Roman" w:hAnsi="Times New Roman"/>
                <w:sz w:val="24"/>
                <w:szCs w:val="24"/>
              </w:rPr>
            </w:pPr>
            <w:r>
              <w:rPr>
                <w:rFonts w:ascii="Times New Roman" w:hAnsi="Times New Roman"/>
                <w:sz w:val="24"/>
                <w:szCs w:val="24"/>
              </w:rPr>
              <w:t>«ЦЕНТР РАЗВИТИЯ ОДАРЕННОСТИ»</w:t>
            </w:r>
          </w:p>
          <w:p w:rsidR="00DA7C04" w:rsidRDefault="00DA7C04">
            <w:pPr>
              <w:spacing w:after="0" w:line="240" w:lineRule="auto"/>
              <w:jc w:val="center"/>
              <w:rPr>
                <w:rFonts w:ascii="Times New Roman" w:hAnsi="Times New Roman"/>
                <w:sz w:val="24"/>
                <w:szCs w:val="24"/>
              </w:rPr>
            </w:pPr>
          </w:p>
          <w:p w:rsidR="00DA7C04" w:rsidRDefault="00DA7C04">
            <w:pPr>
              <w:spacing w:after="0" w:line="240" w:lineRule="auto"/>
              <w:jc w:val="center"/>
              <w:rPr>
                <w:rFonts w:ascii="Times New Roman" w:hAnsi="Times New Roman"/>
                <w:sz w:val="24"/>
                <w:szCs w:val="24"/>
              </w:rPr>
            </w:pPr>
            <w:r>
              <w:rPr>
                <w:rFonts w:ascii="Times New Roman" w:hAnsi="Times New Roman"/>
                <w:sz w:val="24"/>
                <w:szCs w:val="24"/>
              </w:rPr>
              <w:t>350000 г. Краснодар,</w:t>
            </w:r>
          </w:p>
          <w:p w:rsidR="00DA7C04" w:rsidRDefault="00DA7C04">
            <w:pPr>
              <w:spacing w:after="0" w:line="240" w:lineRule="auto"/>
              <w:jc w:val="center"/>
              <w:rPr>
                <w:rFonts w:ascii="Times New Roman" w:hAnsi="Times New Roman"/>
                <w:sz w:val="24"/>
                <w:szCs w:val="24"/>
              </w:rPr>
            </w:pPr>
            <w:r>
              <w:rPr>
                <w:rFonts w:ascii="Times New Roman" w:hAnsi="Times New Roman"/>
                <w:sz w:val="24"/>
                <w:szCs w:val="24"/>
              </w:rPr>
              <w:t>ул. Красная, 76</w:t>
            </w:r>
          </w:p>
          <w:p w:rsidR="00DA7C04" w:rsidRDefault="00DA7C04">
            <w:pPr>
              <w:spacing w:after="0" w:line="240" w:lineRule="auto"/>
              <w:jc w:val="center"/>
              <w:rPr>
                <w:rFonts w:ascii="Times New Roman" w:hAnsi="Times New Roman"/>
                <w:sz w:val="24"/>
                <w:szCs w:val="24"/>
              </w:rPr>
            </w:pPr>
            <w:r>
              <w:rPr>
                <w:rFonts w:ascii="Times New Roman" w:hAnsi="Times New Roman"/>
                <w:sz w:val="24"/>
                <w:szCs w:val="24"/>
              </w:rPr>
              <w:t>тел. 259-84-01</w:t>
            </w:r>
          </w:p>
          <w:p w:rsidR="00DA7C04" w:rsidRPr="00FA2AA8" w:rsidRDefault="00DA7C04">
            <w:pPr>
              <w:spacing w:after="0" w:line="240" w:lineRule="auto"/>
              <w:jc w:val="center"/>
              <w:rPr>
                <w:rFonts w:ascii="Times New Roman" w:hAnsi="Times New Roman"/>
                <w:sz w:val="24"/>
                <w:szCs w:val="24"/>
              </w:rPr>
            </w:pPr>
            <w:r>
              <w:rPr>
                <w:rFonts w:ascii="Times New Roman" w:hAnsi="Times New Roman"/>
                <w:sz w:val="24"/>
                <w:szCs w:val="24"/>
                <w:lang w:val="de-DE"/>
              </w:rPr>
              <w:t>E</w:t>
            </w:r>
            <w:r w:rsidRPr="00FA2AA8">
              <w:rPr>
                <w:rFonts w:ascii="Times New Roman" w:hAnsi="Times New Roman"/>
                <w:sz w:val="24"/>
                <w:szCs w:val="24"/>
              </w:rPr>
              <w:t>-</w:t>
            </w:r>
            <w:proofErr w:type="spellStart"/>
            <w:r>
              <w:rPr>
                <w:rFonts w:ascii="Times New Roman" w:hAnsi="Times New Roman"/>
                <w:sz w:val="24"/>
                <w:szCs w:val="24"/>
                <w:lang w:val="de-DE"/>
              </w:rPr>
              <w:t>mail</w:t>
            </w:r>
            <w:proofErr w:type="spellEnd"/>
            <w:r w:rsidRPr="00FA2AA8">
              <w:rPr>
                <w:rFonts w:ascii="Times New Roman" w:hAnsi="Times New Roman"/>
                <w:sz w:val="24"/>
                <w:szCs w:val="24"/>
              </w:rPr>
              <w:t xml:space="preserve">: </w:t>
            </w:r>
            <w:proofErr w:type="spellStart"/>
            <w:r>
              <w:rPr>
                <w:rFonts w:ascii="Times New Roman" w:hAnsi="Times New Roman"/>
                <w:sz w:val="24"/>
                <w:szCs w:val="24"/>
                <w:lang w:val="de-DE"/>
              </w:rPr>
              <w:t>cro</w:t>
            </w:r>
            <w:proofErr w:type="spellEnd"/>
            <w:r w:rsidRPr="00FA2AA8">
              <w:rPr>
                <w:rFonts w:ascii="Times New Roman" w:hAnsi="Times New Roman"/>
                <w:sz w:val="24"/>
                <w:szCs w:val="24"/>
              </w:rPr>
              <w:t>.</w:t>
            </w:r>
            <w:proofErr w:type="spellStart"/>
            <w:r>
              <w:rPr>
                <w:rFonts w:ascii="Times New Roman" w:hAnsi="Times New Roman"/>
                <w:sz w:val="24"/>
                <w:szCs w:val="24"/>
                <w:lang w:val="de-DE"/>
              </w:rPr>
              <w:t>krd</w:t>
            </w:r>
            <w:proofErr w:type="spellEnd"/>
            <w:r w:rsidRPr="00FA2AA8">
              <w:rPr>
                <w:rFonts w:ascii="Times New Roman" w:hAnsi="Times New Roman"/>
                <w:sz w:val="24"/>
                <w:szCs w:val="24"/>
              </w:rPr>
              <w:t>@</w:t>
            </w:r>
            <w:proofErr w:type="spellStart"/>
            <w:r>
              <w:rPr>
                <w:rFonts w:ascii="Times New Roman" w:hAnsi="Times New Roman"/>
                <w:sz w:val="24"/>
                <w:szCs w:val="24"/>
                <w:lang w:val="de-DE"/>
              </w:rPr>
              <w:t>mail</w:t>
            </w:r>
            <w:proofErr w:type="spellEnd"/>
            <w:r w:rsidRPr="00FA2AA8">
              <w:rPr>
                <w:rFonts w:ascii="Times New Roman" w:hAnsi="Times New Roman"/>
                <w:sz w:val="24"/>
                <w:szCs w:val="24"/>
              </w:rPr>
              <w:t>.</w:t>
            </w:r>
            <w:proofErr w:type="spellStart"/>
            <w:r>
              <w:rPr>
                <w:rFonts w:ascii="Times New Roman" w:hAnsi="Times New Roman"/>
                <w:sz w:val="24"/>
                <w:szCs w:val="24"/>
                <w:lang w:val="de-DE"/>
              </w:rPr>
              <w:t>ru</w:t>
            </w:r>
            <w:proofErr w:type="spellEnd"/>
          </w:p>
          <w:p w:rsidR="00DA7C04" w:rsidRPr="00FA2AA8" w:rsidRDefault="00DA7C04">
            <w:pPr>
              <w:spacing w:after="0" w:line="240" w:lineRule="auto"/>
              <w:jc w:val="center"/>
              <w:rPr>
                <w:rFonts w:ascii="Times New Roman" w:hAnsi="Times New Roman" w:cs="Times New Roman"/>
                <w:sz w:val="24"/>
                <w:szCs w:val="24"/>
                <w:lang w:eastAsia="en-US"/>
              </w:rPr>
            </w:pPr>
          </w:p>
        </w:tc>
        <w:tc>
          <w:tcPr>
            <w:tcW w:w="706" w:type="dxa"/>
          </w:tcPr>
          <w:p w:rsidR="00DA7C04" w:rsidRPr="00FA2AA8" w:rsidRDefault="00DA7C04">
            <w:pPr>
              <w:spacing w:after="0" w:line="240" w:lineRule="auto"/>
              <w:jc w:val="center"/>
              <w:rPr>
                <w:rFonts w:ascii="Times New Roman" w:hAnsi="Times New Roman" w:cs="Times New Roman"/>
                <w:sz w:val="24"/>
                <w:szCs w:val="24"/>
                <w:lang w:eastAsia="en-US"/>
              </w:rPr>
            </w:pPr>
          </w:p>
        </w:tc>
        <w:tc>
          <w:tcPr>
            <w:tcW w:w="4826" w:type="dxa"/>
          </w:tcPr>
          <w:p w:rsidR="00DA7C04" w:rsidRDefault="00DA7C04" w:rsidP="00E2495C">
            <w:pPr>
              <w:tabs>
                <w:tab w:val="left" w:pos="563"/>
              </w:tabs>
              <w:spacing w:after="0" w:line="240" w:lineRule="auto"/>
              <w:ind w:left="176"/>
              <w:jc w:val="center"/>
              <w:rPr>
                <w:rFonts w:ascii="Times New Roman" w:hAnsi="Times New Roman"/>
                <w:b/>
                <w:sz w:val="24"/>
                <w:szCs w:val="24"/>
                <w:lang w:eastAsia="en-US"/>
              </w:rPr>
            </w:pPr>
            <w:r>
              <w:rPr>
                <w:rFonts w:ascii="Times New Roman" w:hAnsi="Times New Roman"/>
                <w:b/>
                <w:sz w:val="24"/>
                <w:szCs w:val="24"/>
              </w:rPr>
              <w:t xml:space="preserve">Всероссийская олимпиада школьников </w:t>
            </w:r>
          </w:p>
          <w:p w:rsidR="00DA7C04" w:rsidRDefault="00DA7C04" w:rsidP="00E2495C">
            <w:pPr>
              <w:tabs>
                <w:tab w:val="left" w:pos="563"/>
              </w:tabs>
              <w:spacing w:after="0" w:line="240" w:lineRule="auto"/>
              <w:ind w:left="176"/>
              <w:jc w:val="center"/>
              <w:rPr>
                <w:rFonts w:ascii="Times New Roman" w:hAnsi="Times New Roman"/>
                <w:b/>
                <w:sz w:val="24"/>
                <w:szCs w:val="24"/>
              </w:rPr>
            </w:pPr>
            <w:r>
              <w:rPr>
                <w:rFonts w:ascii="Times New Roman" w:hAnsi="Times New Roman"/>
                <w:b/>
                <w:sz w:val="24"/>
                <w:szCs w:val="24"/>
              </w:rPr>
              <w:t>по английскому языку</w:t>
            </w:r>
          </w:p>
          <w:p w:rsidR="00DA7C04" w:rsidRDefault="00DA7C04" w:rsidP="00E2495C">
            <w:pPr>
              <w:tabs>
                <w:tab w:val="left" w:pos="563"/>
              </w:tabs>
              <w:spacing w:after="0" w:line="240" w:lineRule="auto"/>
              <w:ind w:left="176"/>
              <w:jc w:val="center"/>
              <w:rPr>
                <w:rFonts w:ascii="Times New Roman" w:hAnsi="Times New Roman"/>
                <w:b/>
                <w:sz w:val="24"/>
                <w:szCs w:val="24"/>
              </w:rPr>
            </w:pPr>
          </w:p>
          <w:p w:rsidR="00DA7C04" w:rsidRDefault="00DA7C04" w:rsidP="00E2495C">
            <w:pPr>
              <w:tabs>
                <w:tab w:val="left" w:pos="563"/>
              </w:tabs>
              <w:spacing w:after="0" w:line="240" w:lineRule="auto"/>
              <w:ind w:left="176"/>
              <w:jc w:val="center"/>
              <w:rPr>
                <w:rFonts w:ascii="Times New Roman" w:hAnsi="Times New Roman"/>
                <w:b/>
                <w:sz w:val="24"/>
                <w:szCs w:val="24"/>
              </w:rPr>
            </w:pPr>
            <w:r>
              <w:rPr>
                <w:rFonts w:ascii="Times New Roman" w:hAnsi="Times New Roman"/>
                <w:b/>
                <w:sz w:val="24"/>
                <w:szCs w:val="24"/>
              </w:rPr>
              <w:t>201</w:t>
            </w:r>
            <w:r w:rsidRPr="00FA2AA8">
              <w:rPr>
                <w:rFonts w:ascii="Times New Roman" w:hAnsi="Times New Roman"/>
                <w:b/>
                <w:sz w:val="24"/>
                <w:szCs w:val="24"/>
              </w:rPr>
              <w:t>7</w:t>
            </w:r>
            <w:r>
              <w:rPr>
                <w:rFonts w:ascii="Times New Roman" w:hAnsi="Times New Roman"/>
                <w:b/>
                <w:sz w:val="24"/>
                <w:szCs w:val="24"/>
              </w:rPr>
              <w:t>-201</w:t>
            </w:r>
            <w:r w:rsidRPr="00FA2AA8">
              <w:rPr>
                <w:rFonts w:ascii="Times New Roman" w:hAnsi="Times New Roman"/>
                <w:b/>
                <w:sz w:val="24"/>
                <w:szCs w:val="24"/>
              </w:rPr>
              <w:t>8</w:t>
            </w:r>
            <w:r>
              <w:rPr>
                <w:rFonts w:ascii="Times New Roman" w:hAnsi="Times New Roman"/>
                <w:b/>
                <w:sz w:val="24"/>
                <w:szCs w:val="24"/>
              </w:rPr>
              <w:t xml:space="preserve"> учебный год</w:t>
            </w:r>
          </w:p>
          <w:p w:rsidR="00DA7C04" w:rsidRDefault="00DA7C04" w:rsidP="00E2495C">
            <w:pPr>
              <w:tabs>
                <w:tab w:val="left" w:pos="563"/>
              </w:tabs>
              <w:spacing w:after="0" w:line="240" w:lineRule="auto"/>
              <w:ind w:left="176"/>
              <w:jc w:val="center"/>
              <w:rPr>
                <w:rFonts w:ascii="Times New Roman" w:hAnsi="Times New Roman"/>
                <w:b/>
                <w:sz w:val="24"/>
                <w:szCs w:val="24"/>
              </w:rPr>
            </w:pPr>
          </w:p>
          <w:p w:rsidR="00DA7C04" w:rsidRDefault="00DA7C04" w:rsidP="00E2495C">
            <w:pPr>
              <w:tabs>
                <w:tab w:val="left" w:pos="563"/>
              </w:tabs>
              <w:spacing w:after="0" w:line="240" w:lineRule="auto"/>
              <w:ind w:left="176"/>
              <w:jc w:val="center"/>
              <w:rPr>
                <w:rFonts w:ascii="Times New Roman" w:hAnsi="Times New Roman"/>
                <w:b/>
                <w:sz w:val="24"/>
                <w:szCs w:val="24"/>
              </w:rPr>
            </w:pPr>
            <w:r>
              <w:rPr>
                <w:rFonts w:ascii="Times New Roman" w:hAnsi="Times New Roman"/>
                <w:b/>
                <w:sz w:val="24"/>
                <w:szCs w:val="24"/>
              </w:rPr>
              <w:t>Муниципальный этап</w:t>
            </w:r>
          </w:p>
          <w:p w:rsidR="00DA7C04" w:rsidRDefault="00DA7C04" w:rsidP="00E2495C">
            <w:pPr>
              <w:tabs>
                <w:tab w:val="left" w:pos="563"/>
              </w:tabs>
              <w:spacing w:after="0" w:line="240" w:lineRule="auto"/>
              <w:ind w:left="176"/>
              <w:jc w:val="center"/>
              <w:rPr>
                <w:rFonts w:ascii="Times New Roman" w:hAnsi="Times New Roman"/>
                <w:b/>
                <w:sz w:val="24"/>
                <w:szCs w:val="24"/>
              </w:rPr>
            </w:pPr>
          </w:p>
          <w:p w:rsidR="00DA7C04" w:rsidRDefault="00DA7C04" w:rsidP="00E2495C">
            <w:pPr>
              <w:tabs>
                <w:tab w:val="left" w:pos="563"/>
              </w:tabs>
              <w:spacing w:after="0" w:line="240" w:lineRule="auto"/>
              <w:ind w:left="176"/>
              <w:jc w:val="center"/>
              <w:rPr>
                <w:rFonts w:ascii="Times New Roman" w:hAnsi="Times New Roman"/>
                <w:b/>
                <w:sz w:val="24"/>
                <w:szCs w:val="24"/>
              </w:rPr>
            </w:pPr>
            <w:r>
              <w:rPr>
                <w:rFonts w:ascii="Times New Roman" w:hAnsi="Times New Roman"/>
                <w:b/>
                <w:sz w:val="24"/>
                <w:szCs w:val="24"/>
              </w:rPr>
              <w:t>7-8 классы, задания</w:t>
            </w:r>
          </w:p>
          <w:p w:rsidR="00DA7C04" w:rsidRDefault="00DA7C04" w:rsidP="00E2495C">
            <w:pPr>
              <w:tabs>
                <w:tab w:val="left" w:pos="563"/>
              </w:tabs>
              <w:spacing w:after="0" w:line="240" w:lineRule="auto"/>
              <w:ind w:left="176"/>
              <w:rPr>
                <w:rFonts w:ascii="Times New Roman" w:hAnsi="Times New Roman"/>
                <w:b/>
                <w:sz w:val="24"/>
                <w:szCs w:val="24"/>
              </w:rPr>
            </w:pPr>
          </w:p>
          <w:p w:rsidR="00DA7C04" w:rsidRDefault="00DA7C04" w:rsidP="00E2495C">
            <w:pPr>
              <w:tabs>
                <w:tab w:val="left" w:pos="563"/>
              </w:tabs>
              <w:spacing w:after="0" w:line="240" w:lineRule="auto"/>
              <w:ind w:left="176"/>
              <w:rPr>
                <w:rFonts w:ascii="Times New Roman" w:hAnsi="Times New Roman"/>
                <w:b/>
                <w:sz w:val="24"/>
                <w:szCs w:val="24"/>
              </w:rPr>
            </w:pPr>
          </w:p>
          <w:p w:rsidR="00DA7C04" w:rsidRPr="00116DB8" w:rsidRDefault="00DA7C04" w:rsidP="00E2495C">
            <w:pPr>
              <w:pStyle w:val="1"/>
              <w:spacing w:before="0"/>
              <w:ind w:left="34" w:firstLine="0"/>
              <w:rPr>
                <w:rFonts w:ascii="Times New Roman" w:eastAsia="Times New Roman" w:hAnsi="Times New Roman" w:cs="Times New Roman"/>
                <w:color w:val="auto"/>
                <w:sz w:val="24"/>
                <w:szCs w:val="24"/>
                <w:lang w:val="ru-RU"/>
              </w:rPr>
            </w:pPr>
            <w:r w:rsidRPr="00F655D2">
              <w:rPr>
                <w:rFonts w:ascii="Times New Roman" w:eastAsia="Times New Roman" w:hAnsi="Times New Roman" w:cs="Times New Roman"/>
                <w:color w:val="auto"/>
                <w:sz w:val="24"/>
                <w:szCs w:val="24"/>
                <w:lang w:val="ru-RU"/>
              </w:rPr>
              <w:t>Пред</w:t>
            </w:r>
            <w:r w:rsidR="00E2495C" w:rsidRPr="00F655D2">
              <w:rPr>
                <w:rFonts w:ascii="Times New Roman" w:eastAsia="Times New Roman" w:hAnsi="Times New Roman" w:cs="Times New Roman"/>
                <w:color w:val="auto"/>
                <w:sz w:val="24"/>
                <w:szCs w:val="24"/>
                <w:lang w:val="ru-RU"/>
              </w:rPr>
              <w:t xml:space="preserve">седатель предметно-методической </w:t>
            </w:r>
            <w:r w:rsidRPr="00F655D2">
              <w:rPr>
                <w:rFonts w:ascii="Times New Roman" w:eastAsia="Times New Roman" w:hAnsi="Times New Roman" w:cs="Times New Roman"/>
                <w:color w:val="auto"/>
                <w:sz w:val="24"/>
                <w:szCs w:val="24"/>
                <w:lang w:val="ru-RU"/>
              </w:rPr>
              <w:t>комиссии: Лимарева Т.Ф., к.ф.н., доцент</w:t>
            </w:r>
          </w:p>
          <w:p w:rsidR="00DA7C04" w:rsidRDefault="00DA7C04" w:rsidP="00E2495C">
            <w:pPr>
              <w:spacing w:after="0" w:line="240" w:lineRule="auto"/>
              <w:ind w:left="176"/>
              <w:rPr>
                <w:rFonts w:ascii="Times New Roman" w:hAnsi="Times New Roman" w:cs="Times New Roman"/>
                <w:b/>
                <w:sz w:val="24"/>
                <w:szCs w:val="24"/>
                <w:lang w:eastAsia="en-US"/>
              </w:rPr>
            </w:pPr>
          </w:p>
        </w:tc>
      </w:tr>
      <w:bookmarkEnd w:id="0"/>
    </w:tbl>
    <w:p w:rsidR="00E90E6B" w:rsidRDefault="00E90E6B" w:rsidP="007A6020">
      <w:pPr>
        <w:tabs>
          <w:tab w:val="left" w:pos="851"/>
        </w:tabs>
        <w:suppressAutoHyphens w:val="0"/>
        <w:spacing w:after="0" w:line="360" w:lineRule="auto"/>
        <w:jc w:val="center"/>
        <w:rPr>
          <w:rFonts w:ascii="Times New Roman" w:hAnsi="Times New Roman" w:cs="Times New Roman"/>
          <w:b/>
          <w:sz w:val="28"/>
          <w:lang w:eastAsia="en-US"/>
        </w:rPr>
      </w:pPr>
    </w:p>
    <w:p w:rsidR="00DA7C04" w:rsidRPr="00725430" w:rsidRDefault="00DA7C04" w:rsidP="007A6020">
      <w:pPr>
        <w:tabs>
          <w:tab w:val="left" w:pos="851"/>
        </w:tabs>
        <w:suppressAutoHyphens w:val="0"/>
        <w:spacing w:after="0" w:line="360" w:lineRule="auto"/>
        <w:jc w:val="center"/>
        <w:rPr>
          <w:rFonts w:ascii="Times New Roman" w:hAnsi="Times New Roman" w:cs="Times New Roman"/>
          <w:b/>
          <w:sz w:val="28"/>
          <w:lang w:val="en-US" w:eastAsia="en-US"/>
        </w:rPr>
      </w:pPr>
      <w:r w:rsidRPr="001F01C3">
        <w:rPr>
          <w:rFonts w:ascii="Times New Roman" w:hAnsi="Times New Roman" w:cs="Times New Roman"/>
          <w:b/>
          <w:sz w:val="28"/>
          <w:lang w:val="en-US" w:eastAsia="en-US"/>
        </w:rPr>
        <w:t>LISTENING</w:t>
      </w:r>
    </w:p>
    <w:p w:rsidR="00DA7C04" w:rsidRDefault="00DA7C04" w:rsidP="007A6020">
      <w:pPr>
        <w:tabs>
          <w:tab w:val="left" w:pos="851"/>
        </w:tabs>
        <w:suppressAutoHyphens w:val="0"/>
        <w:spacing w:after="0" w:line="360" w:lineRule="auto"/>
        <w:jc w:val="center"/>
        <w:rPr>
          <w:rFonts w:ascii="Times New Roman" w:hAnsi="Times New Roman" w:cs="Times New Roman"/>
          <w:b/>
          <w:sz w:val="28"/>
          <w:lang w:val="en-US" w:eastAsia="en-US"/>
        </w:rPr>
      </w:pPr>
      <w:r w:rsidRPr="001F01C3">
        <w:rPr>
          <w:rFonts w:ascii="Times New Roman" w:hAnsi="Times New Roman" w:cs="Times New Roman"/>
          <w:b/>
          <w:sz w:val="28"/>
          <w:lang w:val="en-US" w:eastAsia="en-US"/>
        </w:rPr>
        <w:t>Time</w:t>
      </w:r>
      <w:r w:rsidRPr="005A0140">
        <w:rPr>
          <w:rFonts w:ascii="Times New Roman" w:hAnsi="Times New Roman" w:cs="Times New Roman"/>
          <w:b/>
          <w:sz w:val="28"/>
          <w:lang w:val="en-US" w:eastAsia="en-US"/>
        </w:rPr>
        <w:t>: 1</w:t>
      </w:r>
      <w:r>
        <w:rPr>
          <w:rFonts w:ascii="Times New Roman" w:hAnsi="Times New Roman" w:cs="Times New Roman"/>
          <w:b/>
          <w:sz w:val="28"/>
          <w:lang w:val="en-US" w:eastAsia="en-US"/>
        </w:rPr>
        <w:t>5</w:t>
      </w:r>
      <w:r w:rsidRPr="001F01C3">
        <w:rPr>
          <w:rFonts w:ascii="Times New Roman" w:hAnsi="Times New Roman" w:cs="Times New Roman"/>
          <w:b/>
          <w:sz w:val="28"/>
          <w:lang w:val="en-US" w:eastAsia="en-US"/>
        </w:rPr>
        <w:t>minutes</w:t>
      </w:r>
    </w:p>
    <w:p w:rsidR="00DA7C04" w:rsidRPr="005A0140" w:rsidRDefault="00DA7C04" w:rsidP="007A6020">
      <w:pPr>
        <w:tabs>
          <w:tab w:val="left" w:pos="851"/>
        </w:tabs>
        <w:suppressAutoHyphens w:val="0"/>
        <w:spacing w:after="0" w:line="360" w:lineRule="auto"/>
        <w:jc w:val="center"/>
        <w:rPr>
          <w:rFonts w:ascii="Times New Roman" w:hAnsi="Times New Roman" w:cs="Times New Roman"/>
          <w:b/>
          <w:sz w:val="28"/>
          <w:lang w:val="en-US" w:eastAsia="en-US"/>
        </w:rPr>
      </w:pPr>
      <w:r>
        <w:rPr>
          <w:rFonts w:ascii="Times New Roman" w:hAnsi="Times New Roman" w:cs="Times New Roman"/>
          <w:b/>
          <w:sz w:val="28"/>
          <w:lang w:val="en-US" w:eastAsia="en-US"/>
        </w:rPr>
        <w:t>Text 1</w:t>
      </w:r>
    </w:p>
    <w:p w:rsidR="00DA7C04" w:rsidRDefault="00DA7C04" w:rsidP="007A6020">
      <w:pPr>
        <w:tabs>
          <w:tab w:val="left" w:pos="851"/>
        </w:tabs>
        <w:suppressAutoHyphens w:val="0"/>
        <w:autoSpaceDE w:val="0"/>
        <w:autoSpaceDN w:val="0"/>
        <w:adjustRightInd w:val="0"/>
        <w:spacing w:after="0" w:line="240" w:lineRule="auto"/>
        <w:jc w:val="both"/>
        <w:rPr>
          <w:rFonts w:ascii="Times New Roman" w:hAnsi="Times New Roman" w:cs="Times New Roman"/>
          <w:b/>
          <w:sz w:val="28"/>
          <w:szCs w:val="28"/>
          <w:lang w:val="en-US" w:eastAsia="en-US"/>
        </w:rPr>
      </w:pPr>
      <w:proofErr w:type="gramStart"/>
      <w:r w:rsidRPr="001F01C3">
        <w:rPr>
          <w:rFonts w:ascii="Times New Roman" w:hAnsi="Times New Roman" w:cs="Times New Roman"/>
          <w:b/>
          <w:bCs/>
          <w:sz w:val="28"/>
          <w:szCs w:val="28"/>
          <w:lang w:val="en-US" w:eastAsia="en-US"/>
        </w:rPr>
        <w:t>Task</w:t>
      </w:r>
      <w:r w:rsidRPr="008D6E2A">
        <w:rPr>
          <w:rFonts w:ascii="Times New Roman" w:hAnsi="Times New Roman" w:cs="Times New Roman"/>
          <w:b/>
          <w:bCs/>
          <w:sz w:val="28"/>
          <w:szCs w:val="28"/>
          <w:lang w:val="en-US" w:eastAsia="en-US"/>
        </w:rPr>
        <w:t xml:space="preserve"> 1</w:t>
      </w:r>
      <w:r>
        <w:rPr>
          <w:rFonts w:ascii="Times New Roman" w:hAnsi="Times New Roman" w:cs="Times New Roman"/>
          <w:b/>
          <w:bCs/>
          <w:sz w:val="28"/>
          <w:szCs w:val="28"/>
          <w:lang w:val="en-US" w:eastAsia="en-US"/>
        </w:rPr>
        <w:t>.</w:t>
      </w:r>
      <w:proofErr w:type="gramEnd"/>
      <w:r>
        <w:rPr>
          <w:rFonts w:ascii="Times New Roman" w:hAnsi="Times New Roman" w:cs="Times New Roman"/>
          <w:b/>
          <w:bCs/>
          <w:sz w:val="28"/>
          <w:szCs w:val="28"/>
          <w:lang w:val="en-US" w:eastAsia="en-US"/>
        </w:rPr>
        <w:t xml:space="preserve"> </w:t>
      </w:r>
      <w:r w:rsidRPr="008D6E2A">
        <w:rPr>
          <w:rFonts w:ascii="Times New Roman" w:hAnsi="Times New Roman" w:cs="Times New Roman"/>
          <w:b/>
          <w:sz w:val="28"/>
          <w:szCs w:val="28"/>
          <w:lang w:val="en-US" w:eastAsia="en-US"/>
        </w:rPr>
        <w:t xml:space="preserve">You will hear a </w:t>
      </w:r>
      <w:r>
        <w:rPr>
          <w:rFonts w:ascii="Times New Roman" w:hAnsi="Times New Roman" w:cs="Times New Roman"/>
          <w:b/>
          <w:sz w:val="28"/>
          <w:szCs w:val="28"/>
          <w:lang w:val="en-US" w:eastAsia="en-US"/>
        </w:rPr>
        <w:t xml:space="preserve">famous scientist talk about artificial intelligence. </w:t>
      </w:r>
      <w:r w:rsidRPr="008D6E2A">
        <w:rPr>
          <w:rFonts w:ascii="Times New Roman" w:hAnsi="Times New Roman" w:cs="Times New Roman"/>
          <w:b/>
          <w:sz w:val="28"/>
          <w:szCs w:val="28"/>
          <w:lang w:val="en-US" w:eastAsia="en-US"/>
        </w:rPr>
        <w:t xml:space="preserve">For items (1- </w:t>
      </w:r>
      <w:r>
        <w:rPr>
          <w:rFonts w:ascii="Times New Roman" w:hAnsi="Times New Roman" w:cs="Times New Roman"/>
          <w:b/>
          <w:sz w:val="28"/>
          <w:szCs w:val="28"/>
          <w:lang w:val="en-US" w:eastAsia="en-US"/>
        </w:rPr>
        <w:t>6</w:t>
      </w:r>
      <w:r w:rsidRPr="008D6E2A">
        <w:rPr>
          <w:rFonts w:ascii="Times New Roman" w:hAnsi="Times New Roman" w:cs="Times New Roman"/>
          <w:b/>
          <w:sz w:val="28"/>
          <w:szCs w:val="28"/>
          <w:lang w:val="en-US" w:eastAsia="en-US"/>
        </w:rPr>
        <w:t xml:space="preserve">) decide if </w:t>
      </w:r>
      <w:r>
        <w:rPr>
          <w:rFonts w:ascii="Times New Roman" w:hAnsi="Times New Roman" w:cs="Times New Roman"/>
          <w:b/>
          <w:sz w:val="28"/>
          <w:szCs w:val="28"/>
          <w:lang w:val="en-US" w:eastAsia="en-US"/>
        </w:rPr>
        <w:t>t</w:t>
      </w:r>
      <w:r w:rsidRPr="008D6E2A">
        <w:rPr>
          <w:rFonts w:ascii="Times New Roman" w:hAnsi="Times New Roman" w:cs="Times New Roman"/>
          <w:b/>
          <w:sz w:val="28"/>
          <w:szCs w:val="28"/>
          <w:lang w:val="en-US" w:eastAsia="en-US"/>
        </w:rPr>
        <w:t>h</w:t>
      </w:r>
      <w:r>
        <w:rPr>
          <w:rFonts w:ascii="Times New Roman" w:hAnsi="Times New Roman" w:cs="Times New Roman"/>
          <w:b/>
          <w:sz w:val="28"/>
          <w:szCs w:val="28"/>
          <w:lang w:val="en-US" w:eastAsia="en-US"/>
        </w:rPr>
        <w:t>e</w:t>
      </w:r>
      <w:r w:rsidRPr="008D6E2A">
        <w:rPr>
          <w:rFonts w:ascii="Times New Roman" w:hAnsi="Times New Roman" w:cs="Times New Roman"/>
          <w:b/>
          <w:sz w:val="28"/>
          <w:szCs w:val="28"/>
          <w:lang w:val="en-US" w:eastAsia="en-US"/>
        </w:rPr>
        <w:t xml:space="preserve"> sentence is correct or incorrect. If it is correct, choose</w:t>
      </w:r>
      <w:r w:rsidR="00836F35" w:rsidRPr="00836F35">
        <w:rPr>
          <w:rFonts w:ascii="Times New Roman" w:hAnsi="Times New Roman" w:cs="Times New Roman"/>
          <w:b/>
          <w:sz w:val="28"/>
          <w:szCs w:val="28"/>
          <w:lang w:val="en-US" w:eastAsia="en-US"/>
        </w:rPr>
        <w:t xml:space="preserve"> </w:t>
      </w:r>
      <w:r w:rsidRPr="008D6E2A">
        <w:rPr>
          <w:rFonts w:ascii="Times New Roman" w:hAnsi="Times New Roman" w:cs="Times New Roman"/>
          <w:b/>
          <w:sz w:val="28"/>
          <w:szCs w:val="28"/>
          <w:lang w:val="en-US" w:eastAsia="en-US"/>
        </w:rPr>
        <w:t>A (True). If it is not correct, choose</w:t>
      </w:r>
      <w:r w:rsidR="00836F35" w:rsidRPr="00836F35">
        <w:rPr>
          <w:rFonts w:ascii="Times New Roman" w:hAnsi="Times New Roman" w:cs="Times New Roman"/>
          <w:b/>
          <w:sz w:val="28"/>
          <w:szCs w:val="28"/>
          <w:lang w:val="en-US" w:eastAsia="en-US"/>
        </w:rPr>
        <w:t xml:space="preserve"> </w:t>
      </w:r>
      <w:r w:rsidRPr="008D6E2A">
        <w:rPr>
          <w:rFonts w:ascii="Times New Roman" w:hAnsi="Times New Roman" w:cs="Times New Roman"/>
          <w:b/>
          <w:sz w:val="28"/>
          <w:szCs w:val="28"/>
          <w:lang w:val="en-US" w:eastAsia="en-US"/>
        </w:rPr>
        <w:t xml:space="preserve">B (False). You will hear the text </w:t>
      </w:r>
      <w:r>
        <w:rPr>
          <w:rFonts w:ascii="Times New Roman" w:hAnsi="Times New Roman" w:cs="Times New Roman"/>
          <w:b/>
          <w:sz w:val="28"/>
          <w:szCs w:val="28"/>
          <w:lang w:val="en-US" w:eastAsia="en-US"/>
        </w:rPr>
        <w:t>twice.</w:t>
      </w:r>
    </w:p>
    <w:p w:rsidR="00DA7C04" w:rsidRPr="008D6E2A" w:rsidRDefault="00DA7C04" w:rsidP="007A6020">
      <w:pPr>
        <w:tabs>
          <w:tab w:val="left" w:pos="851"/>
        </w:tabs>
        <w:suppressAutoHyphens w:val="0"/>
        <w:autoSpaceDE w:val="0"/>
        <w:autoSpaceDN w:val="0"/>
        <w:adjustRightInd w:val="0"/>
        <w:spacing w:after="0" w:line="240" w:lineRule="auto"/>
        <w:jc w:val="both"/>
        <w:rPr>
          <w:rFonts w:ascii="Times New Roman" w:hAnsi="Times New Roman" w:cs="Times New Roman"/>
          <w:b/>
          <w:sz w:val="28"/>
          <w:szCs w:val="28"/>
          <w:lang w:val="en-US" w:eastAsia="en-US"/>
        </w:rPr>
      </w:pPr>
    </w:p>
    <w:tbl>
      <w:tblPr>
        <w:tblW w:w="4924" w:type="pct"/>
        <w:tblInd w:w="-142" w:type="dxa"/>
        <w:tblCellMar>
          <w:left w:w="0" w:type="dxa"/>
          <w:right w:w="0" w:type="dxa"/>
        </w:tblCellMar>
        <w:tblLook w:val="00A0"/>
      </w:tblPr>
      <w:tblGrid>
        <w:gridCol w:w="426"/>
        <w:gridCol w:w="8787"/>
      </w:tblGrid>
      <w:tr w:rsidR="00DA7C04" w:rsidRPr="00E90E6B" w:rsidTr="003D478A">
        <w:trPr>
          <w:trHeight w:val="340"/>
        </w:trPr>
        <w:tc>
          <w:tcPr>
            <w:tcW w:w="231" w:type="pct"/>
          </w:tcPr>
          <w:p w:rsidR="00DA7C04" w:rsidRPr="00836F35" w:rsidRDefault="00DA7C04" w:rsidP="003D478A">
            <w:pPr>
              <w:suppressAutoHyphens w:val="0"/>
              <w:spacing w:before="100" w:beforeAutospacing="1" w:after="100" w:afterAutospacing="1" w:line="240" w:lineRule="auto"/>
              <w:ind w:left="360"/>
              <w:rPr>
                <w:rFonts w:ascii="Lato" w:hAnsi="Lato" w:cs="Times New Roman"/>
                <w:sz w:val="24"/>
                <w:szCs w:val="24"/>
                <w:lang w:val="en-US" w:eastAsia="ru-RU"/>
              </w:rPr>
            </w:pPr>
          </w:p>
        </w:tc>
        <w:tc>
          <w:tcPr>
            <w:tcW w:w="4769" w:type="pct"/>
          </w:tcPr>
          <w:p w:rsidR="00DA7C04" w:rsidRPr="003D478A" w:rsidRDefault="00DA7C04" w:rsidP="003E6B7F">
            <w:pPr>
              <w:pStyle w:val="ad"/>
              <w:numPr>
                <w:ilvl w:val="0"/>
                <w:numId w:val="24"/>
              </w:numPr>
              <w:suppressAutoHyphens w:val="0"/>
              <w:spacing w:after="0" w:line="360" w:lineRule="auto"/>
              <w:ind w:left="283" w:hanging="141"/>
              <w:rPr>
                <w:rFonts w:ascii="Times New Roman" w:hAnsi="Times New Roman" w:cs="Times New Roman"/>
                <w:sz w:val="28"/>
                <w:szCs w:val="28"/>
                <w:lang w:val="en-US" w:eastAsia="ru-RU"/>
              </w:rPr>
            </w:pPr>
            <w:r w:rsidRPr="003D478A">
              <w:rPr>
                <w:rFonts w:ascii="Times New Roman" w:hAnsi="Times New Roman" w:cs="Times New Roman"/>
                <w:sz w:val="28"/>
                <w:szCs w:val="28"/>
                <w:lang w:val="en-US" w:eastAsia="ru-RU"/>
              </w:rPr>
              <w:t>The article says Stephen Hawking is a renewed scientist.</w:t>
            </w:r>
          </w:p>
        </w:tc>
      </w:tr>
      <w:tr w:rsidR="00DA7C04" w:rsidRPr="00E90E6B" w:rsidTr="003D478A">
        <w:trPr>
          <w:trHeight w:val="340"/>
        </w:trPr>
        <w:tc>
          <w:tcPr>
            <w:tcW w:w="231" w:type="pct"/>
          </w:tcPr>
          <w:p w:rsidR="00DA7C04" w:rsidRPr="003D478A" w:rsidRDefault="00DA7C04" w:rsidP="003D478A">
            <w:pPr>
              <w:suppressAutoHyphens w:val="0"/>
              <w:spacing w:before="100" w:beforeAutospacing="1" w:after="100" w:afterAutospacing="1" w:line="240" w:lineRule="auto"/>
              <w:ind w:left="360"/>
              <w:rPr>
                <w:rFonts w:ascii="Lato" w:hAnsi="Lato" w:cs="Times New Roman"/>
                <w:sz w:val="24"/>
                <w:szCs w:val="24"/>
                <w:lang w:val="en-US" w:eastAsia="ru-RU"/>
              </w:rPr>
            </w:pPr>
          </w:p>
        </w:tc>
        <w:tc>
          <w:tcPr>
            <w:tcW w:w="4769" w:type="pct"/>
          </w:tcPr>
          <w:p w:rsidR="00DA7C04" w:rsidRPr="003D478A" w:rsidRDefault="00DA7C04" w:rsidP="003E6B7F">
            <w:pPr>
              <w:pStyle w:val="ad"/>
              <w:numPr>
                <w:ilvl w:val="0"/>
                <w:numId w:val="24"/>
              </w:numPr>
              <w:suppressAutoHyphens w:val="0"/>
              <w:spacing w:after="0" w:line="360" w:lineRule="auto"/>
              <w:ind w:left="283" w:hanging="141"/>
              <w:rPr>
                <w:rFonts w:ascii="Times New Roman" w:hAnsi="Times New Roman" w:cs="Times New Roman"/>
                <w:sz w:val="28"/>
                <w:szCs w:val="28"/>
                <w:lang w:val="en-US" w:eastAsia="ru-RU"/>
              </w:rPr>
            </w:pPr>
            <w:r w:rsidRPr="003D478A">
              <w:rPr>
                <w:rFonts w:ascii="Times New Roman" w:hAnsi="Times New Roman" w:cs="Times New Roman"/>
                <w:sz w:val="28"/>
                <w:szCs w:val="28"/>
                <w:lang w:val="en-US" w:eastAsia="ru-RU"/>
              </w:rPr>
              <w:t xml:space="preserve">Hawking said </w:t>
            </w:r>
            <w:r>
              <w:rPr>
                <w:rFonts w:ascii="Times New Roman" w:hAnsi="Times New Roman" w:cs="Times New Roman"/>
                <w:sz w:val="28"/>
                <w:szCs w:val="28"/>
                <w:lang w:val="en-US" w:eastAsia="ru-RU"/>
              </w:rPr>
              <w:t xml:space="preserve">people would benefit if </w:t>
            </w:r>
            <w:r w:rsidRPr="003D478A">
              <w:rPr>
                <w:rFonts w:ascii="Times New Roman" w:hAnsi="Times New Roman" w:cs="Times New Roman"/>
                <w:sz w:val="28"/>
                <w:szCs w:val="28"/>
                <w:lang w:val="en-US" w:eastAsia="ru-RU"/>
              </w:rPr>
              <w:t>AI</w:t>
            </w:r>
            <w:r w:rsidR="00836F35" w:rsidRPr="00836F35">
              <w:rPr>
                <w:rFonts w:ascii="Times New Roman" w:hAnsi="Times New Roman" w:cs="Times New Roman"/>
                <w:sz w:val="28"/>
                <w:szCs w:val="28"/>
                <w:lang w:val="en-US" w:eastAsia="ru-RU"/>
              </w:rPr>
              <w:t xml:space="preserve"> </w:t>
            </w:r>
            <w:r w:rsidRPr="003D478A">
              <w:rPr>
                <w:rFonts w:ascii="Times New Roman" w:hAnsi="Times New Roman" w:cs="Times New Roman"/>
                <w:sz w:val="28"/>
                <w:szCs w:val="28"/>
                <w:lang w:val="en-US" w:eastAsia="ru-RU"/>
              </w:rPr>
              <w:t>becomes more sophisticated.</w:t>
            </w:r>
          </w:p>
        </w:tc>
      </w:tr>
      <w:tr w:rsidR="00DA7C04" w:rsidRPr="00E90E6B" w:rsidTr="003D478A">
        <w:trPr>
          <w:trHeight w:val="340"/>
        </w:trPr>
        <w:tc>
          <w:tcPr>
            <w:tcW w:w="231" w:type="pct"/>
          </w:tcPr>
          <w:p w:rsidR="00DA7C04" w:rsidRPr="003D478A" w:rsidRDefault="00DA7C04" w:rsidP="003D478A">
            <w:pPr>
              <w:suppressAutoHyphens w:val="0"/>
              <w:spacing w:before="100" w:beforeAutospacing="1" w:after="100" w:afterAutospacing="1" w:line="240" w:lineRule="auto"/>
              <w:ind w:left="360"/>
              <w:rPr>
                <w:rFonts w:ascii="Lato" w:hAnsi="Lato" w:cs="Times New Roman"/>
                <w:sz w:val="24"/>
                <w:szCs w:val="24"/>
                <w:lang w:val="en-US" w:eastAsia="ru-RU"/>
              </w:rPr>
            </w:pPr>
          </w:p>
        </w:tc>
        <w:tc>
          <w:tcPr>
            <w:tcW w:w="4769" w:type="pct"/>
          </w:tcPr>
          <w:p w:rsidR="00DA7C04" w:rsidRPr="003D478A" w:rsidRDefault="00DA7C04" w:rsidP="003E6B7F">
            <w:pPr>
              <w:pStyle w:val="ad"/>
              <w:numPr>
                <w:ilvl w:val="0"/>
                <w:numId w:val="24"/>
              </w:numPr>
              <w:suppressAutoHyphens w:val="0"/>
              <w:spacing w:after="0" w:line="360" w:lineRule="auto"/>
              <w:ind w:left="283" w:hanging="141"/>
              <w:rPr>
                <w:rFonts w:ascii="Times New Roman" w:hAnsi="Times New Roman" w:cs="Times New Roman"/>
                <w:sz w:val="28"/>
                <w:szCs w:val="28"/>
                <w:lang w:val="en-US" w:eastAsia="ru-RU"/>
              </w:rPr>
            </w:pPr>
            <w:r w:rsidRPr="003D478A">
              <w:rPr>
                <w:rFonts w:ascii="Times New Roman" w:hAnsi="Times New Roman" w:cs="Times New Roman"/>
                <w:sz w:val="28"/>
                <w:szCs w:val="28"/>
                <w:lang w:val="en-US" w:eastAsia="ru-RU"/>
              </w:rPr>
              <w:t>Hawking said AI would evolve at a slower rate than human evolution.</w:t>
            </w:r>
          </w:p>
        </w:tc>
      </w:tr>
      <w:tr w:rsidR="00DA7C04" w:rsidRPr="00E90E6B" w:rsidTr="003D478A">
        <w:trPr>
          <w:trHeight w:val="340"/>
        </w:trPr>
        <w:tc>
          <w:tcPr>
            <w:tcW w:w="231" w:type="pct"/>
          </w:tcPr>
          <w:p w:rsidR="00DA7C04" w:rsidRPr="003D478A" w:rsidRDefault="00DA7C04" w:rsidP="003D478A">
            <w:pPr>
              <w:suppressAutoHyphens w:val="0"/>
              <w:spacing w:before="100" w:beforeAutospacing="1" w:after="100" w:afterAutospacing="1" w:line="240" w:lineRule="auto"/>
              <w:ind w:left="360"/>
              <w:rPr>
                <w:rFonts w:ascii="Lato" w:hAnsi="Lato" w:cs="Times New Roman"/>
                <w:sz w:val="24"/>
                <w:szCs w:val="24"/>
                <w:lang w:val="en-US" w:eastAsia="ru-RU"/>
              </w:rPr>
            </w:pPr>
          </w:p>
        </w:tc>
        <w:tc>
          <w:tcPr>
            <w:tcW w:w="4769" w:type="pct"/>
          </w:tcPr>
          <w:p w:rsidR="00DA7C04" w:rsidRPr="003D478A" w:rsidRDefault="00DA7C04" w:rsidP="00CF2ED8">
            <w:pPr>
              <w:pStyle w:val="ad"/>
              <w:numPr>
                <w:ilvl w:val="0"/>
                <w:numId w:val="24"/>
              </w:numPr>
              <w:suppressAutoHyphens w:val="0"/>
              <w:spacing w:after="0" w:line="360" w:lineRule="auto"/>
              <w:ind w:left="283" w:hanging="141"/>
              <w:rPr>
                <w:rFonts w:ascii="Times New Roman" w:hAnsi="Times New Roman" w:cs="Times New Roman"/>
                <w:sz w:val="28"/>
                <w:szCs w:val="28"/>
                <w:lang w:val="en-US" w:eastAsia="ru-RU"/>
              </w:rPr>
            </w:pPr>
            <w:r w:rsidRPr="003D478A">
              <w:rPr>
                <w:rFonts w:ascii="Times New Roman" w:hAnsi="Times New Roman" w:cs="Times New Roman"/>
                <w:sz w:val="28"/>
                <w:szCs w:val="28"/>
                <w:lang w:val="en-US" w:eastAsia="ru-RU"/>
              </w:rPr>
              <w:t xml:space="preserve">This is the first time Hawking </w:t>
            </w:r>
            <w:r>
              <w:rPr>
                <w:rFonts w:ascii="Times New Roman" w:hAnsi="Times New Roman" w:cs="Times New Roman"/>
                <w:sz w:val="28"/>
                <w:szCs w:val="28"/>
                <w:lang w:val="en-US" w:eastAsia="ru-RU"/>
              </w:rPr>
              <w:t>has warned of the threat from A</w:t>
            </w:r>
            <w:r w:rsidRPr="003D478A">
              <w:rPr>
                <w:rFonts w:ascii="Times New Roman" w:hAnsi="Times New Roman" w:cs="Times New Roman"/>
                <w:sz w:val="28"/>
                <w:szCs w:val="28"/>
                <w:lang w:val="en-US" w:eastAsia="ru-RU"/>
              </w:rPr>
              <w:t>I</w:t>
            </w:r>
          </w:p>
        </w:tc>
      </w:tr>
      <w:tr w:rsidR="00DA7C04" w:rsidRPr="00E90E6B" w:rsidTr="003D478A">
        <w:trPr>
          <w:trHeight w:val="340"/>
        </w:trPr>
        <w:tc>
          <w:tcPr>
            <w:tcW w:w="231" w:type="pct"/>
          </w:tcPr>
          <w:p w:rsidR="00DA7C04" w:rsidRPr="003D478A" w:rsidRDefault="00DA7C04" w:rsidP="003D478A">
            <w:pPr>
              <w:suppressAutoHyphens w:val="0"/>
              <w:spacing w:before="100" w:beforeAutospacing="1" w:after="100" w:afterAutospacing="1" w:line="240" w:lineRule="auto"/>
              <w:ind w:left="360"/>
              <w:rPr>
                <w:rFonts w:ascii="Lato" w:hAnsi="Lato" w:cs="Times New Roman"/>
                <w:sz w:val="24"/>
                <w:szCs w:val="24"/>
                <w:lang w:val="en-US" w:eastAsia="ru-RU"/>
              </w:rPr>
            </w:pPr>
          </w:p>
        </w:tc>
        <w:tc>
          <w:tcPr>
            <w:tcW w:w="4769" w:type="pct"/>
          </w:tcPr>
          <w:p w:rsidR="00DA7C04" w:rsidRPr="003D478A" w:rsidRDefault="00DA7C04" w:rsidP="00CF2ED8">
            <w:pPr>
              <w:pStyle w:val="ad"/>
              <w:numPr>
                <w:ilvl w:val="0"/>
                <w:numId w:val="24"/>
              </w:numPr>
              <w:suppressAutoHyphens w:val="0"/>
              <w:spacing w:after="0" w:line="360" w:lineRule="auto"/>
              <w:ind w:left="283" w:hanging="141"/>
              <w:rPr>
                <w:rFonts w:ascii="Times New Roman" w:hAnsi="Times New Roman" w:cs="Times New Roman"/>
                <w:sz w:val="28"/>
                <w:szCs w:val="28"/>
                <w:lang w:val="en-US" w:eastAsia="ru-RU"/>
              </w:rPr>
            </w:pPr>
            <w:r w:rsidRPr="003D478A">
              <w:rPr>
                <w:rFonts w:ascii="Times New Roman" w:hAnsi="Times New Roman" w:cs="Times New Roman"/>
                <w:sz w:val="28"/>
                <w:szCs w:val="28"/>
                <w:lang w:val="en-US" w:eastAsia="ru-RU"/>
              </w:rPr>
              <w:t>Hawking said AI</w:t>
            </w:r>
            <w:r w:rsidR="00836F35" w:rsidRPr="00836F35">
              <w:rPr>
                <w:rFonts w:ascii="Times New Roman" w:hAnsi="Times New Roman" w:cs="Times New Roman"/>
                <w:sz w:val="28"/>
                <w:szCs w:val="28"/>
                <w:lang w:val="en-US" w:eastAsia="ru-RU"/>
              </w:rPr>
              <w:t xml:space="preserve"> </w:t>
            </w:r>
            <w:r w:rsidRPr="003D478A">
              <w:rPr>
                <w:rFonts w:ascii="Times New Roman" w:hAnsi="Times New Roman" w:cs="Times New Roman"/>
                <w:sz w:val="28"/>
                <w:szCs w:val="28"/>
                <w:lang w:val="en-US" w:eastAsia="ru-RU"/>
              </w:rPr>
              <w:t>would be better than humans at inventing things.</w:t>
            </w:r>
          </w:p>
        </w:tc>
      </w:tr>
    </w:tbl>
    <w:p w:rsidR="00DA7C04" w:rsidRDefault="00DA7C04" w:rsidP="00001C13">
      <w:pPr>
        <w:shd w:val="clear" w:color="auto" w:fill="FFFFFF"/>
        <w:suppressAutoHyphens w:val="0"/>
        <w:spacing w:before="100" w:beforeAutospacing="1" w:after="100" w:afterAutospacing="1" w:line="240" w:lineRule="auto"/>
        <w:rPr>
          <w:rFonts w:ascii="Lato" w:hAnsi="Lato" w:cs="Arial"/>
          <w:b/>
          <w:color w:val="222222"/>
          <w:sz w:val="28"/>
          <w:szCs w:val="28"/>
          <w:lang w:val="en-US" w:eastAsia="ru-RU"/>
        </w:rPr>
      </w:pPr>
      <w:r>
        <w:rPr>
          <w:rFonts w:ascii="Times New Roman" w:hAnsi="Times New Roman" w:cs="Times New Roman"/>
          <w:b/>
          <w:bCs/>
          <w:sz w:val="28"/>
          <w:szCs w:val="28"/>
          <w:lang w:val="en-US" w:eastAsia="en-US"/>
        </w:rPr>
        <w:t>Task 2.</w:t>
      </w:r>
      <w:r w:rsidRPr="00F60812">
        <w:rPr>
          <w:rFonts w:ascii="Lato" w:hAnsi="Lato" w:cs="Arial"/>
          <w:b/>
          <w:color w:val="222222"/>
          <w:sz w:val="28"/>
          <w:szCs w:val="28"/>
          <w:lang w:val="en-US" w:eastAsia="ru-RU"/>
        </w:rPr>
        <w:t>Match the following synonyms from the article.</w:t>
      </w:r>
    </w:p>
    <w:p w:rsidR="00DA7C04" w:rsidRPr="003D478A" w:rsidRDefault="00DA7C04" w:rsidP="003E6B7F">
      <w:pPr>
        <w:pStyle w:val="ad"/>
        <w:numPr>
          <w:ilvl w:val="0"/>
          <w:numId w:val="24"/>
        </w:numPr>
        <w:shd w:val="clear" w:color="auto" w:fill="FFFFFF"/>
        <w:suppressAutoHyphens w:val="0"/>
        <w:spacing w:before="100" w:beforeAutospacing="1" w:after="100" w:afterAutospacing="1" w:line="240" w:lineRule="auto"/>
        <w:ind w:left="993" w:hanging="567"/>
        <w:rPr>
          <w:rFonts w:ascii="Lato" w:hAnsi="Lato" w:cs="Arial"/>
          <w:color w:val="222222"/>
          <w:sz w:val="28"/>
          <w:szCs w:val="28"/>
          <w:lang w:val="en-US" w:eastAsia="ru-RU"/>
        </w:rPr>
      </w:pPr>
      <w:r w:rsidRPr="003D478A">
        <w:rPr>
          <w:rFonts w:ascii="Lato" w:hAnsi="Lato" w:cs="Arial"/>
          <w:color w:val="222222"/>
          <w:sz w:val="28"/>
          <w:szCs w:val="28"/>
          <w:lang w:val="en-US" w:eastAsia="ru-RU"/>
        </w:rPr>
        <w:t xml:space="preserve">cosmologist                    </w:t>
      </w:r>
      <w:r w:rsidR="00155E77" w:rsidRPr="008A5F12">
        <w:rPr>
          <w:rFonts w:cs="Arial"/>
          <w:color w:val="222222"/>
          <w:sz w:val="28"/>
          <w:szCs w:val="28"/>
          <w:lang w:eastAsia="ru-RU"/>
        </w:rPr>
        <w:t xml:space="preserve">        </w:t>
      </w:r>
      <w:r w:rsidRPr="003D478A">
        <w:rPr>
          <w:rFonts w:ascii="Lato" w:hAnsi="Lato" w:cs="Arial"/>
          <w:color w:val="222222"/>
          <w:sz w:val="28"/>
          <w:szCs w:val="28"/>
          <w:lang w:val="en-US" w:eastAsia="ru-RU"/>
        </w:rPr>
        <w:t xml:space="preserve"> a) advanced</w:t>
      </w:r>
    </w:p>
    <w:p w:rsidR="00DA7C04" w:rsidRPr="003D478A" w:rsidRDefault="00DA7C04" w:rsidP="003E6B7F">
      <w:pPr>
        <w:pStyle w:val="ad"/>
        <w:numPr>
          <w:ilvl w:val="0"/>
          <w:numId w:val="24"/>
        </w:numPr>
        <w:shd w:val="clear" w:color="auto" w:fill="FFFFFF"/>
        <w:suppressAutoHyphens w:val="0"/>
        <w:spacing w:before="100" w:beforeAutospacing="1" w:after="100" w:afterAutospacing="1" w:line="240" w:lineRule="auto"/>
        <w:ind w:left="993" w:hanging="567"/>
        <w:rPr>
          <w:rFonts w:ascii="Lato" w:hAnsi="Lato" w:cs="Arial"/>
          <w:color w:val="222222"/>
          <w:sz w:val="28"/>
          <w:szCs w:val="28"/>
          <w:lang w:val="en-US" w:eastAsia="ru-RU"/>
        </w:rPr>
      </w:pPr>
      <w:r w:rsidRPr="003D478A">
        <w:rPr>
          <w:rFonts w:ascii="Lato" w:hAnsi="Lato" w:cs="Arial"/>
          <w:color w:val="222222"/>
          <w:sz w:val="28"/>
          <w:szCs w:val="28"/>
          <w:lang w:val="en-US" w:eastAsia="ru-RU"/>
        </w:rPr>
        <w:t xml:space="preserve">supersede                 </w:t>
      </w:r>
      <w:r w:rsidR="00155E77">
        <w:rPr>
          <w:rFonts w:ascii="Lato" w:hAnsi="Lato" w:cs="Arial"/>
          <w:color w:val="222222"/>
          <w:sz w:val="28"/>
          <w:szCs w:val="28"/>
          <w:lang w:val="en-US" w:eastAsia="ru-RU"/>
        </w:rPr>
        <w:t xml:space="preserve">               </w:t>
      </w:r>
      <w:r w:rsidRPr="003D478A">
        <w:rPr>
          <w:rFonts w:ascii="Lato" w:hAnsi="Lato" w:cs="Arial"/>
          <w:color w:val="222222"/>
          <w:sz w:val="28"/>
          <w:szCs w:val="28"/>
          <w:lang w:val="en-US" w:eastAsia="ru-RU"/>
        </w:rPr>
        <w:t xml:space="preserve">b) who studies the universe          </w:t>
      </w:r>
    </w:p>
    <w:p w:rsidR="00DA7C04" w:rsidRPr="003D478A" w:rsidRDefault="00DA7C04" w:rsidP="003E6B7F">
      <w:pPr>
        <w:pStyle w:val="ad"/>
        <w:numPr>
          <w:ilvl w:val="0"/>
          <w:numId w:val="24"/>
        </w:numPr>
        <w:shd w:val="clear" w:color="auto" w:fill="FFFFFF"/>
        <w:suppressAutoHyphens w:val="0"/>
        <w:spacing w:before="100" w:beforeAutospacing="1" w:after="100" w:afterAutospacing="1" w:line="240" w:lineRule="auto"/>
        <w:ind w:left="993" w:hanging="567"/>
        <w:rPr>
          <w:rFonts w:ascii="Lato" w:hAnsi="Lato" w:cs="Arial"/>
          <w:color w:val="222222"/>
          <w:sz w:val="28"/>
          <w:szCs w:val="28"/>
          <w:lang w:val="en-US" w:eastAsia="ru-RU"/>
        </w:rPr>
      </w:pPr>
      <w:r w:rsidRPr="003D478A">
        <w:rPr>
          <w:rFonts w:ascii="Lato" w:hAnsi="Lato" w:cs="Arial"/>
          <w:color w:val="222222"/>
          <w:sz w:val="28"/>
          <w:szCs w:val="28"/>
          <w:lang w:val="en-US" w:eastAsia="ru-RU"/>
        </w:rPr>
        <w:t>spell</w:t>
      </w:r>
      <w:r w:rsidR="00836F35" w:rsidRPr="008A5F12">
        <w:rPr>
          <w:rFonts w:cs="Arial"/>
          <w:color w:val="222222"/>
          <w:sz w:val="28"/>
          <w:szCs w:val="28"/>
          <w:lang w:eastAsia="ru-RU"/>
        </w:rPr>
        <w:t xml:space="preserve">              </w:t>
      </w:r>
      <w:r w:rsidR="00155E77" w:rsidRPr="008A5F12">
        <w:rPr>
          <w:rFonts w:cs="Arial"/>
          <w:color w:val="222222"/>
          <w:sz w:val="28"/>
          <w:szCs w:val="28"/>
          <w:lang w:eastAsia="ru-RU"/>
        </w:rPr>
        <w:t xml:space="preserve">                               </w:t>
      </w:r>
      <w:r>
        <w:rPr>
          <w:rFonts w:ascii="Lato" w:hAnsi="Lato" w:cs="Arial"/>
          <w:color w:val="222222"/>
          <w:sz w:val="28"/>
          <w:szCs w:val="28"/>
          <w:lang w:val="en-US" w:eastAsia="ru-RU"/>
        </w:rPr>
        <w:t>c</w:t>
      </w:r>
      <w:r w:rsidRPr="003D478A">
        <w:rPr>
          <w:rFonts w:ascii="Lato" w:hAnsi="Lato" w:cs="Arial"/>
          <w:color w:val="222222"/>
          <w:sz w:val="28"/>
          <w:szCs w:val="28"/>
          <w:lang w:val="en-US" w:eastAsia="ru-RU"/>
        </w:rPr>
        <w:t>) replace</w:t>
      </w:r>
    </w:p>
    <w:p w:rsidR="00DA7C04" w:rsidRDefault="00DA7C04" w:rsidP="00CF2ED8">
      <w:pPr>
        <w:pStyle w:val="ad"/>
        <w:numPr>
          <w:ilvl w:val="0"/>
          <w:numId w:val="24"/>
        </w:numPr>
        <w:shd w:val="clear" w:color="auto" w:fill="FFFFFF"/>
        <w:suppressAutoHyphens w:val="0"/>
        <w:spacing w:before="100" w:beforeAutospacing="1" w:after="100" w:afterAutospacing="1" w:line="240" w:lineRule="auto"/>
        <w:ind w:left="993" w:hanging="567"/>
        <w:rPr>
          <w:rFonts w:ascii="Lato" w:hAnsi="Lato" w:cs="Arial"/>
          <w:color w:val="222222"/>
          <w:sz w:val="28"/>
          <w:szCs w:val="28"/>
          <w:lang w:val="en-US" w:eastAsia="ru-RU"/>
        </w:rPr>
      </w:pPr>
      <w:r w:rsidRPr="007543DE">
        <w:rPr>
          <w:rFonts w:ascii="Lato" w:hAnsi="Lato" w:cs="Arial"/>
          <w:color w:val="222222"/>
          <w:sz w:val="28"/>
          <w:szCs w:val="28"/>
          <w:lang w:val="en-US" w:eastAsia="ru-RU"/>
        </w:rPr>
        <w:t>sophisticated</w:t>
      </w:r>
      <w:r w:rsidR="00155E77" w:rsidRPr="008A5F12">
        <w:rPr>
          <w:rFonts w:cs="Arial"/>
          <w:color w:val="222222"/>
          <w:sz w:val="28"/>
          <w:szCs w:val="28"/>
          <w:lang w:eastAsia="ru-RU"/>
        </w:rPr>
        <w:t xml:space="preserve">                             </w:t>
      </w:r>
      <w:r w:rsidR="00836F35" w:rsidRPr="008A5F12">
        <w:rPr>
          <w:rFonts w:cs="Arial"/>
          <w:color w:val="222222"/>
          <w:sz w:val="28"/>
          <w:szCs w:val="28"/>
          <w:lang w:eastAsia="ru-RU"/>
        </w:rPr>
        <w:t xml:space="preserve"> </w:t>
      </w:r>
      <w:r w:rsidRPr="007543DE">
        <w:rPr>
          <w:rFonts w:ascii="Lato" w:hAnsi="Lato" w:cs="Arial"/>
          <w:color w:val="222222"/>
          <w:sz w:val="28"/>
          <w:szCs w:val="28"/>
          <w:lang w:val="en-US" w:eastAsia="ru-RU"/>
        </w:rPr>
        <w:t>d) result</w:t>
      </w:r>
    </w:p>
    <w:p w:rsidR="00155E77" w:rsidRDefault="00155E77" w:rsidP="00CF2ED8">
      <w:pPr>
        <w:tabs>
          <w:tab w:val="left" w:pos="851"/>
        </w:tabs>
        <w:suppressAutoHyphens w:val="0"/>
        <w:spacing w:after="0" w:line="360" w:lineRule="auto"/>
        <w:jc w:val="center"/>
        <w:rPr>
          <w:rFonts w:ascii="Times New Roman" w:hAnsi="Times New Roman" w:cs="Times New Roman"/>
          <w:b/>
          <w:sz w:val="28"/>
          <w:lang w:eastAsia="en-US"/>
        </w:rPr>
      </w:pPr>
    </w:p>
    <w:p w:rsidR="00DA7C04" w:rsidRDefault="00DA7C04" w:rsidP="00CF2ED8">
      <w:pPr>
        <w:tabs>
          <w:tab w:val="left" w:pos="851"/>
        </w:tabs>
        <w:suppressAutoHyphens w:val="0"/>
        <w:spacing w:after="0" w:line="360" w:lineRule="auto"/>
        <w:jc w:val="center"/>
        <w:rPr>
          <w:rFonts w:ascii="Times New Roman" w:hAnsi="Times New Roman" w:cs="Times New Roman"/>
          <w:bCs/>
          <w:sz w:val="28"/>
          <w:szCs w:val="28"/>
          <w:lang w:val="en-US" w:eastAsia="en-US"/>
        </w:rPr>
      </w:pPr>
      <w:r>
        <w:rPr>
          <w:rFonts w:ascii="Times New Roman" w:hAnsi="Times New Roman" w:cs="Times New Roman"/>
          <w:b/>
          <w:sz w:val="28"/>
          <w:lang w:val="en-US" w:eastAsia="en-US"/>
        </w:rPr>
        <w:t>Text 2</w:t>
      </w:r>
    </w:p>
    <w:p w:rsidR="00DA7C04" w:rsidRDefault="00DA7C04" w:rsidP="00994B67">
      <w:pPr>
        <w:tabs>
          <w:tab w:val="left" w:pos="851"/>
        </w:tabs>
        <w:suppressAutoHyphens w:val="0"/>
        <w:autoSpaceDE w:val="0"/>
        <w:autoSpaceDN w:val="0"/>
        <w:adjustRightInd w:val="0"/>
        <w:spacing w:after="0" w:line="240" w:lineRule="auto"/>
        <w:jc w:val="both"/>
        <w:rPr>
          <w:rFonts w:ascii="Times New Roman" w:hAnsi="Times New Roman" w:cs="Times New Roman"/>
          <w:b/>
          <w:sz w:val="28"/>
          <w:szCs w:val="28"/>
          <w:lang w:val="en-US" w:eastAsia="en-US"/>
        </w:rPr>
      </w:pPr>
      <w:proofErr w:type="gramStart"/>
      <w:r>
        <w:rPr>
          <w:rFonts w:ascii="Times New Roman" w:hAnsi="Times New Roman" w:cs="Times New Roman"/>
          <w:b/>
          <w:sz w:val="28"/>
          <w:szCs w:val="28"/>
          <w:lang w:val="en-US" w:eastAsia="en-US"/>
        </w:rPr>
        <w:t>Task 3.</w:t>
      </w:r>
      <w:proofErr w:type="gramEnd"/>
      <w:r>
        <w:rPr>
          <w:rFonts w:ascii="Times New Roman" w:hAnsi="Times New Roman" w:cs="Times New Roman"/>
          <w:b/>
          <w:sz w:val="28"/>
          <w:szCs w:val="28"/>
          <w:lang w:val="en-US" w:eastAsia="en-US"/>
        </w:rPr>
        <w:t xml:space="preserve"> You will hear a conversation about school supplies. Listen and fill in the gaps. You will hear the text</w:t>
      </w:r>
      <w:r w:rsidR="00836F35" w:rsidRPr="00155E77">
        <w:rPr>
          <w:rFonts w:ascii="Times New Roman" w:hAnsi="Times New Roman" w:cs="Times New Roman"/>
          <w:b/>
          <w:sz w:val="28"/>
          <w:szCs w:val="28"/>
          <w:lang w:val="en-US" w:eastAsia="en-US"/>
        </w:rPr>
        <w:t xml:space="preserve"> </w:t>
      </w:r>
      <w:r>
        <w:rPr>
          <w:rFonts w:ascii="Times New Roman" w:hAnsi="Times New Roman" w:cs="Times New Roman"/>
          <w:b/>
          <w:sz w:val="28"/>
          <w:szCs w:val="28"/>
          <w:lang w:val="en-US" w:eastAsia="en-US"/>
        </w:rPr>
        <w:t>twice.</w:t>
      </w:r>
    </w:p>
    <w:p w:rsidR="00DA7C04" w:rsidRDefault="00DA7C04" w:rsidP="00994B67">
      <w:pPr>
        <w:tabs>
          <w:tab w:val="left" w:pos="851"/>
        </w:tabs>
        <w:suppressAutoHyphens w:val="0"/>
        <w:autoSpaceDE w:val="0"/>
        <w:autoSpaceDN w:val="0"/>
        <w:adjustRightInd w:val="0"/>
        <w:spacing w:after="0" w:line="240" w:lineRule="auto"/>
        <w:jc w:val="both"/>
        <w:rPr>
          <w:rFonts w:ascii="Times New Roman" w:hAnsi="Times New Roman" w:cs="Times New Roman"/>
          <w:b/>
          <w:sz w:val="28"/>
          <w:szCs w:val="28"/>
          <w:lang w:val="en-US" w:eastAsia="en-US"/>
        </w:rPr>
      </w:pPr>
    </w:p>
    <w:p w:rsidR="00DA7C04" w:rsidRPr="00AE321D" w:rsidRDefault="00DA7C04" w:rsidP="007776C0">
      <w:pPr>
        <w:suppressAutoHyphens w:val="0"/>
        <w:spacing w:after="0" w:line="360" w:lineRule="auto"/>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Girl: Dad, I need a few supplies for school, and I was wondering if . . . .</w:t>
      </w:r>
    </w:p>
    <w:p w:rsidR="00DA7C04" w:rsidRPr="00AE321D"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lastRenderedPageBreak/>
        <w:t xml:space="preserve">Dad: Yeah. There are a couple of pencils and </w:t>
      </w:r>
      <w:r>
        <w:rPr>
          <w:rFonts w:ascii="Times New Roman" w:hAnsi="Times New Roman" w:cs="Times New Roman"/>
          <w:bCs/>
          <w:color w:val="000000"/>
          <w:sz w:val="28"/>
          <w:szCs w:val="28"/>
          <w:lang w:val="en-US" w:eastAsia="ru-RU"/>
        </w:rPr>
        <w:t>an eraser</w:t>
      </w:r>
      <w:r w:rsidR="00836F35" w:rsidRPr="00836F35">
        <w:rPr>
          <w:rFonts w:ascii="Times New Roman" w:hAnsi="Times New Roman" w:cs="Times New Roman"/>
          <w:bCs/>
          <w:color w:val="000000"/>
          <w:sz w:val="28"/>
          <w:szCs w:val="28"/>
          <w:lang w:val="en-US" w:eastAsia="ru-RU"/>
        </w:rPr>
        <w:t xml:space="preserve"> </w:t>
      </w:r>
      <w:r w:rsidRPr="00AE321D">
        <w:rPr>
          <w:rFonts w:ascii="Times New Roman" w:hAnsi="Times New Roman" w:cs="Times New Roman"/>
          <w:bCs/>
          <w:color w:val="000000"/>
          <w:sz w:val="28"/>
          <w:szCs w:val="28"/>
          <w:lang w:val="en-US" w:eastAsia="ru-RU"/>
        </w:rPr>
        <w:t xml:space="preserve">in the kitchen </w:t>
      </w:r>
      <w:r>
        <w:rPr>
          <w:rFonts w:ascii="Times New Roman" w:hAnsi="Times New Roman" w:cs="Times New Roman"/>
          <w:bCs/>
          <w:color w:val="000000"/>
          <w:sz w:val="28"/>
          <w:szCs w:val="28"/>
          <w:lang w:val="en-US" w:eastAsia="ru-RU"/>
        </w:rPr>
        <w:t xml:space="preserve">_________ </w:t>
      </w:r>
      <w:r>
        <w:rPr>
          <w:rFonts w:ascii="Times New Roman" w:hAnsi="Times New Roman" w:cs="Times New Roman"/>
          <w:b/>
          <w:bCs/>
          <w:color w:val="000000"/>
          <w:sz w:val="28"/>
          <w:szCs w:val="28"/>
          <w:lang w:val="en-US" w:eastAsia="ru-RU"/>
        </w:rPr>
        <w:t>(10)</w:t>
      </w:r>
      <w:r w:rsidRPr="00AE321D">
        <w:rPr>
          <w:rFonts w:ascii="Times New Roman" w:hAnsi="Times New Roman" w:cs="Times New Roman"/>
          <w:bCs/>
          <w:color w:val="000000"/>
          <w:sz w:val="28"/>
          <w:szCs w:val="28"/>
          <w:lang w:val="en-US" w:eastAsia="ru-RU"/>
        </w:rPr>
        <w:t>, I think.</w:t>
      </w:r>
    </w:p>
    <w:p w:rsidR="00DA7C04" w:rsidRPr="00AE321D"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 xml:space="preserve">Girl: Dad, I'm in </w:t>
      </w:r>
      <w:r>
        <w:rPr>
          <w:rFonts w:ascii="Times New Roman" w:hAnsi="Times New Roman" w:cs="Times New Roman"/>
          <w:bCs/>
          <w:color w:val="000000"/>
          <w:sz w:val="28"/>
          <w:szCs w:val="28"/>
          <w:lang w:val="en-US" w:eastAsia="ru-RU"/>
        </w:rPr>
        <w:t xml:space="preserve">the </w:t>
      </w:r>
      <w:r w:rsidRPr="00AE321D">
        <w:rPr>
          <w:rFonts w:ascii="Times New Roman" w:hAnsi="Times New Roman" w:cs="Times New Roman"/>
          <w:bCs/>
          <w:color w:val="000000"/>
          <w:sz w:val="28"/>
          <w:szCs w:val="28"/>
          <w:lang w:val="en-US" w:eastAsia="ru-RU"/>
        </w:rPr>
        <w:t>eight</w:t>
      </w:r>
      <w:r>
        <w:rPr>
          <w:rFonts w:ascii="Times New Roman" w:hAnsi="Times New Roman" w:cs="Times New Roman"/>
          <w:bCs/>
          <w:color w:val="000000"/>
          <w:sz w:val="28"/>
          <w:szCs w:val="28"/>
          <w:lang w:val="en-US" w:eastAsia="ru-RU"/>
        </w:rPr>
        <w:t>h</w:t>
      </w:r>
      <w:r w:rsidRPr="00AE321D">
        <w:rPr>
          <w:rFonts w:ascii="Times New Roman" w:hAnsi="Times New Roman" w:cs="Times New Roman"/>
          <w:bCs/>
          <w:color w:val="000000"/>
          <w:sz w:val="28"/>
          <w:szCs w:val="28"/>
          <w:lang w:val="en-US" w:eastAsia="ru-RU"/>
        </w:rPr>
        <w:t xml:space="preserve"> grade now, and I need </w:t>
      </w:r>
      <w:r>
        <w:rPr>
          <w:rFonts w:ascii="Times New Roman" w:hAnsi="Times New Roman" w:cs="Times New Roman"/>
          <w:bCs/>
          <w:color w:val="000000"/>
          <w:sz w:val="28"/>
          <w:szCs w:val="28"/>
          <w:lang w:val="en-US" w:eastAsia="ru-RU"/>
        </w:rPr>
        <w:t>real</w:t>
      </w:r>
      <w:r w:rsidRPr="00AE321D">
        <w:rPr>
          <w:rFonts w:ascii="Times New Roman" w:hAnsi="Times New Roman" w:cs="Times New Roman"/>
          <w:bCs/>
          <w:color w:val="000000"/>
          <w:sz w:val="28"/>
          <w:szCs w:val="28"/>
          <w:lang w:val="en-US" w:eastAsia="ru-RU"/>
        </w:rPr>
        <w:t xml:space="preserve"> supplies for my </w:t>
      </w:r>
      <w:r>
        <w:rPr>
          <w:rFonts w:ascii="Times New Roman" w:hAnsi="Times New Roman" w:cs="Times New Roman"/>
          <w:bCs/>
          <w:color w:val="000000"/>
          <w:sz w:val="28"/>
          <w:szCs w:val="28"/>
          <w:lang w:val="en-US" w:eastAsia="ru-RU"/>
        </w:rPr>
        <w:t xml:space="preserve">demanding </w:t>
      </w:r>
      <w:r w:rsidRPr="00AE321D">
        <w:rPr>
          <w:rFonts w:ascii="Times New Roman" w:hAnsi="Times New Roman" w:cs="Times New Roman"/>
          <w:bCs/>
          <w:color w:val="000000"/>
          <w:sz w:val="28"/>
          <w:szCs w:val="28"/>
          <w:lang w:val="en-US" w:eastAsia="ru-RU"/>
        </w:rPr>
        <w:t xml:space="preserve">classes. </w:t>
      </w:r>
    </w:p>
    <w:p w:rsidR="00DA7C04" w:rsidRPr="00AE321D" w:rsidRDefault="00DA7C04" w:rsidP="007776C0">
      <w:pPr>
        <w:suppressAutoHyphens w:val="0"/>
        <w:spacing w:after="0" w:line="360" w:lineRule="auto"/>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Dad: Oh, so you need a ruler too?</w:t>
      </w:r>
    </w:p>
    <w:p w:rsidR="00DA7C04" w:rsidRPr="00AE321D"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 xml:space="preserve">Girl: Dad, I need some high-tech </w:t>
      </w:r>
      <w:r>
        <w:rPr>
          <w:rFonts w:ascii="Times New Roman" w:hAnsi="Times New Roman" w:cs="Times New Roman"/>
          <w:bCs/>
          <w:color w:val="000000"/>
          <w:sz w:val="28"/>
          <w:szCs w:val="28"/>
          <w:lang w:val="en-US" w:eastAsia="ru-RU"/>
        </w:rPr>
        <w:t>______</w:t>
      </w:r>
      <w:proofErr w:type="gramStart"/>
      <w:r>
        <w:rPr>
          <w:rFonts w:ascii="Times New Roman" w:hAnsi="Times New Roman" w:cs="Times New Roman"/>
          <w:bCs/>
          <w:color w:val="000000"/>
          <w:sz w:val="28"/>
          <w:szCs w:val="28"/>
          <w:lang w:val="en-US" w:eastAsia="ru-RU"/>
        </w:rPr>
        <w:t>_</w:t>
      </w:r>
      <w:r w:rsidRPr="007776C0">
        <w:rPr>
          <w:rFonts w:ascii="Times New Roman" w:hAnsi="Times New Roman" w:cs="Times New Roman"/>
          <w:b/>
          <w:bCs/>
          <w:color w:val="000000"/>
          <w:sz w:val="28"/>
          <w:szCs w:val="28"/>
          <w:lang w:val="en-US" w:eastAsia="ru-RU"/>
        </w:rPr>
        <w:t>(</w:t>
      </w:r>
      <w:proofErr w:type="gramEnd"/>
      <w:r w:rsidRPr="007776C0">
        <w:rPr>
          <w:rFonts w:ascii="Times New Roman" w:hAnsi="Times New Roman" w:cs="Times New Roman"/>
          <w:b/>
          <w:bCs/>
          <w:color w:val="000000"/>
          <w:sz w:val="28"/>
          <w:szCs w:val="28"/>
          <w:lang w:val="en-US" w:eastAsia="ru-RU"/>
        </w:rPr>
        <w:t>11)</w:t>
      </w:r>
      <w:r w:rsidRPr="00AE321D">
        <w:rPr>
          <w:rFonts w:ascii="Times New Roman" w:hAnsi="Times New Roman" w:cs="Times New Roman"/>
          <w:bCs/>
          <w:color w:val="000000"/>
          <w:sz w:val="28"/>
          <w:szCs w:val="28"/>
          <w:lang w:val="en-US" w:eastAsia="ru-RU"/>
        </w:rPr>
        <w:t xml:space="preserve"> like a calculator, a Palm Pilot, and a laptop computer.</w:t>
      </w:r>
    </w:p>
    <w:p w:rsidR="00DA7C04" w:rsidRPr="00AE321D" w:rsidRDefault="00DA7C04" w:rsidP="007776C0">
      <w:pPr>
        <w:suppressAutoHyphens w:val="0"/>
        <w:spacing w:after="0" w:line="360" w:lineRule="auto"/>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 xml:space="preserve">Dad: Uh. I didn't have any of that when I was in middle school, and I did just fine. </w:t>
      </w:r>
    </w:p>
    <w:p w:rsidR="00DA7C04" w:rsidRPr="00AE321D"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 xml:space="preserve">Girl: </w:t>
      </w:r>
      <w:proofErr w:type="gramStart"/>
      <w:r w:rsidRPr="00AE321D">
        <w:rPr>
          <w:rFonts w:ascii="Times New Roman" w:hAnsi="Times New Roman" w:cs="Times New Roman"/>
          <w:bCs/>
          <w:color w:val="000000"/>
          <w:sz w:val="28"/>
          <w:szCs w:val="28"/>
          <w:lang w:val="en-US" w:eastAsia="ru-RU"/>
        </w:rPr>
        <w:t>Yeah,</w:t>
      </w:r>
      <w:proofErr w:type="gramEnd"/>
      <w:r w:rsidRPr="00AE321D">
        <w:rPr>
          <w:rFonts w:ascii="Times New Roman" w:hAnsi="Times New Roman" w:cs="Times New Roman"/>
          <w:bCs/>
          <w:color w:val="000000"/>
          <w:sz w:val="28"/>
          <w:szCs w:val="28"/>
          <w:lang w:val="en-US" w:eastAsia="ru-RU"/>
        </w:rPr>
        <w:t xml:space="preserve"> and the</w:t>
      </w:r>
      <w:r>
        <w:rPr>
          <w:rFonts w:ascii="Times New Roman" w:hAnsi="Times New Roman" w:cs="Times New Roman"/>
          <w:bCs/>
          <w:color w:val="000000"/>
          <w:sz w:val="28"/>
          <w:szCs w:val="28"/>
          <w:lang w:val="en-US" w:eastAsia="ru-RU"/>
        </w:rPr>
        <w:t>re</w:t>
      </w:r>
      <w:r w:rsidRPr="00AE321D">
        <w:rPr>
          <w:rFonts w:ascii="Times New Roman" w:hAnsi="Times New Roman" w:cs="Times New Roman"/>
          <w:bCs/>
          <w:color w:val="000000"/>
          <w:sz w:val="28"/>
          <w:szCs w:val="28"/>
          <w:lang w:val="en-US" w:eastAsia="ru-RU"/>
        </w:rPr>
        <w:t xml:space="preserve"> weren't any cars either, </w:t>
      </w:r>
      <w:r>
        <w:rPr>
          <w:rFonts w:ascii="Times New Roman" w:hAnsi="Times New Roman" w:cs="Times New Roman"/>
          <w:bCs/>
          <w:color w:val="000000"/>
          <w:sz w:val="28"/>
          <w:szCs w:val="28"/>
          <w:lang w:val="en-US" w:eastAsia="ru-RU"/>
        </w:rPr>
        <w:t>were</w:t>
      </w:r>
      <w:r w:rsidRPr="00AE321D">
        <w:rPr>
          <w:rFonts w:ascii="Times New Roman" w:hAnsi="Times New Roman" w:cs="Times New Roman"/>
          <w:bCs/>
          <w:color w:val="000000"/>
          <w:sz w:val="28"/>
          <w:szCs w:val="28"/>
          <w:lang w:val="en-US" w:eastAsia="ru-RU"/>
        </w:rPr>
        <w:t xml:space="preserve"> there. And things are just more </w:t>
      </w:r>
      <w:r>
        <w:rPr>
          <w:rFonts w:ascii="Times New Roman" w:hAnsi="Times New Roman" w:cs="Times New Roman"/>
          <w:bCs/>
          <w:color w:val="000000"/>
          <w:sz w:val="28"/>
          <w:szCs w:val="28"/>
          <w:lang w:val="en-US" w:eastAsia="ru-RU"/>
        </w:rPr>
        <w:t xml:space="preserve">progressive </w:t>
      </w:r>
      <w:r w:rsidRPr="00AE321D">
        <w:rPr>
          <w:rFonts w:ascii="Times New Roman" w:hAnsi="Times New Roman" w:cs="Times New Roman"/>
          <w:bCs/>
          <w:color w:val="000000"/>
          <w:sz w:val="28"/>
          <w:szCs w:val="28"/>
          <w:lang w:val="en-US" w:eastAsia="ru-RU"/>
        </w:rPr>
        <w:t>now.</w:t>
      </w:r>
    </w:p>
    <w:p w:rsidR="00DA7C04" w:rsidRPr="00AE321D"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Dad: Well, we can rule out the hand pilot [</w:t>
      </w:r>
      <w:r w:rsidRPr="00AE321D">
        <w:rPr>
          <w:rFonts w:ascii="Times New Roman" w:hAnsi="Times New Roman" w:cs="Times New Roman"/>
          <w:bCs/>
          <w:i/>
          <w:iCs/>
          <w:color w:val="000000"/>
          <w:sz w:val="28"/>
          <w:szCs w:val="28"/>
          <w:lang w:val="en-US" w:eastAsia="ru-RU"/>
        </w:rPr>
        <w:t>Palm Pilot, Dad</w:t>
      </w:r>
      <w:r w:rsidRPr="00AE321D">
        <w:rPr>
          <w:rFonts w:ascii="Times New Roman" w:hAnsi="Times New Roman" w:cs="Times New Roman"/>
          <w:bCs/>
          <w:color w:val="000000"/>
          <w:sz w:val="28"/>
          <w:szCs w:val="28"/>
          <w:lang w:val="en-US" w:eastAsia="ru-RU"/>
        </w:rPr>
        <w:t xml:space="preserve">]. Whatever, </w:t>
      </w:r>
      <w:r>
        <w:rPr>
          <w:rFonts w:ascii="Times New Roman" w:hAnsi="Times New Roman" w:cs="Times New Roman"/>
          <w:bCs/>
          <w:color w:val="000000"/>
          <w:sz w:val="28"/>
          <w:szCs w:val="28"/>
          <w:lang w:val="en-US" w:eastAsia="ru-RU"/>
        </w:rPr>
        <w:t>and</w:t>
      </w:r>
      <w:r w:rsidRPr="00AE321D">
        <w:rPr>
          <w:rFonts w:ascii="Times New Roman" w:hAnsi="Times New Roman" w:cs="Times New Roman"/>
          <w:bCs/>
          <w:color w:val="000000"/>
          <w:sz w:val="28"/>
          <w:szCs w:val="28"/>
          <w:lang w:val="en-US" w:eastAsia="ru-RU"/>
        </w:rPr>
        <w:t xml:space="preserve"> the computer . . . unless mom let</w:t>
      </w:r>
      <w:r>
        <w:rPr>
          <w:rFonts w:ascii="Times New Roman" w:hAnsi="Times New Roman" w:cs="Times New Roman"/>
          <w:bCs/>
          <w:color w:val="000000"/>
          <w:sz w:val="28"/>
          <w:szCs w:val="28"/>
          <w:lang w:val="en-US" w:eastAsia="ru-RU"/>
        </w:rPr>
        <w:t>’</w:t>
      </w:r>
      <w:r w:rsidRPr="00AE321D">
        <w:rPr>
          <w:rFonts w:ascii="Times New Roman" w:hAnsi="Times New Roman" w:cs="Times New Roman"/>
          <w:bCs/>
          <w:color w:val="000000"/>
          <w:sz w:val="28"/>
          <w:szCs w:val="28"/>
          <w:lang w:val="en-US" w:eastAsia="ru-RU"/>
        </w:rPr>
        <w:t xml:space="preserve">s you sell the car. </w:t>
      </w:r>
      <w:proofErr w:type="gramStart"/>
      <w:r w:rsidRPr="00AE321D">
        <w:rPr>
          <w:rFonts w:ascii="Times New Roman" w:hAnsi="Times New Roman" w:cs="Times New Roman"/>
          <w:bCs/>
          <w:color w:val="000000"/>
          <w:sz w:val="28"/>
          <w:szCs w:val="28"/>
          <w:lang w:val="en-US" w:eastAsia="ru-RU"/>
        </w:rPr>
        <w:t xml:space="preserve">And as for the </w:t>
      </w:r>
      <w:r>
        <w:rPr>
          <w:rFonts w:ascii="Times New Roman" w:hAnsi="Times New Roman" w:cs="Times New Roman"/>
          <w:bCs/>
          <w:color w:val="000000"/>
          <w:sz w:val="28"/>
          <w:szCs w:val="28"/>
          <w:lang w:val="en-US" w:eastAsia="ru-RU"/>
        </w:rPr>
        <w:t xml:space="preserve">adding </w:t>
      </w:r>
      <w:r w:rsidRPr="00AE321D">
        <w:rPr>
          <w:rFonts w:ascii="Times New Roman" w:hAnsi="Times New Roman" w:cs="Times New Roman"/>
          <w:bCs/>
          <w:color w:val="000000"/>
          <w:sz w:val="28"/>
          <w:szCs w:val="28"/>
          <w:lang w:val="en-US" w:eastAsia="ru-RU"/>
        </w:rPr>
        <w:t>machine [</w:t>
      </w:r>
      <w:r w:rsidRPr="00182068">
        <w:rPr>
          <w:rFonts w:ascii="Times New Roman" w:hAnsi="Times New Roman" w:cs="Times New Roman"/>
          <w:bCs/>
          <w:i/>
          <w:color w:val="000000"/>
          <w:sz w:val="28"/>
          <w:szCs w:val="28"/>
          <w:lang w:val="en-US" w:eastAsia="ru-RU"/>
        </w:rPr>
        <w:t>Calculator</w:t>
      </w:r>
      <w:r w:rsidRPr="00AE321D">
        <w:rPr>
          <w:rFonts w:ascii="Times New Roman" w:hAnsi="Times New Roman" w:cs="Times New Roman"/>
          <w:bCs/>
          <w:color w:val="000000"/>
          <w:sz w:val="28"/>
          <w:szCs w:val="28"/>
          <w:lang w:val="en-US" w:eastAsia="ru-RU"/>
        </w:rPr>
        <w:t>].</w:t>
      </w:r>
      <w:proofErr w:type="gramEnd"/>
      <w:r w:rsidRPr="00AE321D">
        <w:rPr>
          <w:rFonts w:ascii="Times New Roman" w:hAnsi="Times New Roman" w:cs="Times New Roman"/>
          <w:bCs/>
          <w:color w:val="000000"/>
          <w:sz w:val="28"/>
          <w:szCs w:val="28"/>
          <w:lang w:val="en-US" w:eastAsia="ru-RU"/>
        </w:rPr>
        <w:t xml:space="preserve"> Yeah, I think mine from college is kicking around here somewhere.</w:t>
      </w:r>
    </w:p>
    <w:p w:rsidR="00DA7C04" w:rsidRPr="00AE321D"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Girl: Dad, I need a calculator for geometry, and I have heard you can download free software from the Internet.</w:t>
      </w:r>
    </w:p>
    <w:p w:rsidR="00DA7C04" w:rsidRPr="00AE321D" w:rsidRDefault="00DA7C04" w:rsidP="007776C0">
      <w:pPr>
        <w:suppressAutoHyphens w:val="0"/>
        <w:spacing w:after="0" w:line="360" w:lineRule="auto"/>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Dad: Great. My daughter will be playing video games in geometry class.</w:t>
      </w:r>
    </w:p>
    <w:p w:rsidR="00DA7C04" w:rsidRPr="00AE321D" w:rsidRDefault="00DA7C04" w:rsidP="007776C0">
      <w:pPr>
        <w:suppressAutoHyphens w:val="0"/>
        <w:spacing w:after="0" w:line="360" w:lineRule="auto"/>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Girl: Dad.</w:t>
      </w:r>
    </w:p>
    <w:p w:rsidR="00DA7C04" w:rsidRPr="00AE321D"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 xml:space="preserve">Dad: Okay. How much is this thing going to </w:t>
      </w:r>
      <w:r>
        <w:rPr>
          <w:rFonts w:ascii="Times New Roman" w:hAnsi="Times New Roman" w:cs="Times New Roman"/>
          <w:bCs/>
          <w:color w:val="000000"/>
          <w:sz w:val="28"/>
          <w:szCs w:val="28"/>
          <w:lang w:val="en-US" w:eastAsia="ru-RU"/>
        </w:rPr>
        <w:t xml:space="preserve">____     </w:t>
      </w:r>
      <w:r w:rsidRPr="007776C0">
        <w:rPr>
          <w:rFonts w:ascii="Times New Roman" w:hAnsi="Times New Roman" w:cs="Times New Roman"/>
          <w:b/>
          <w:bCs/>
          <w:color w:val="000000"/>
          <w:sz w:val="28"/>
          <w:szCs w:val="28"/>
          <w:lang w:val="en-US" w:eastAsia="ru-RU"/>
        </w:rPr>
        <w:t>(12</w:t>
      </w:r>
      <w:proofErr w:type="gramStart"/>
      <w:r w:rsidRPr="007776C0">
        <w:rPr>
          <w:rFonts w:ascii="Times New Roman" w:hAnsi="Times New Roman" w:cs="Times New Roman"/>
          <w:b/>
          <w:bCs/>
          <w:color w:val="000000"/>
          <w:sz w:val="28"/>
          <w:szCs w:val="28"/>
          <w:lang w:val="en-US" w:eastAsia="ru-RU"/>
        </w:rPr>
        <w:t>)</w:t>
      </w:r>
      <w:r w:rsidRPr="00AE321D">
        <w:rPr>
          <w:rFonts w:ascii="Times New Roman" w:hAnsi="Times New Roman" w:cs="Times New Roman"/>
          <w:bCs/>
          <w:color w:val="000000"/>
          <w:sz w:val="28"/>
          <w:szCs w:val="28"/>
          <w:lang w:val="en-US" w:eastAsia="ru-RU"/>
        </w:rPr>
        <w:t>me</w:t>
      </w:r>
      <w:proofErr w:type="gramEnd"/>
      <w:r w:rsidRPr="00AE321D">
        <w:rPr>
          <w:rFonts w:ascii="Times New Roman" w:hAnsi="Times New Roman" w:cs="Times New Roman"/>
          <w:bCs/>
          <w:color w:val="000000"/>
          <w:sz w:val="28"/>
          <w:szCs w:val="28"/>
          <w:lang w:val="en-US" w:eastAsia="ru-RU"/>
        </w:rPr>
        <w:t>?</w:t>
      </w:r>
    </w:p>
    <w:p w:rsidR="00DA7C04" w:rsidRPr="00AE321D"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 xml:space="preserve">Girl: Well, I saw it at the store for only $99, </w:t>
      </w:r>
      <w:r>
        <w:rPr>
          <w:rFonts w:ascii="Times New Roman" w:hAnsi="Times New Roman" w:cs="Times New Roman"/>
          <w:bCs/>
          <w:color w:val="000000"/>
          <w:sz w:val="28"/>
          <w:szCs w:val="28"/>
          <w:lang w:val="en-US" w:eastAsia="ru-RU"/>
        </w:rPr>
        <w:t>with</w:t>
      </w:r>
      <w:r w:rsidRPr="00AE321D">
        <w:rPr>
          <w:rFonts w:ascii="Times New Roman" w:hAnsi="Times New Roman" w:cs="Times New Roman"/>
          <w:bCs/>
          <w:color w:val="000000"/>
          <w:sz w:val="28"/>
          <w:szCs w:val="28"/>
          <w:lang w:val="en-US" w:eastAsia="ru-RU"/>
        </w:rPr>
        <w:t xml:space="preserve"> a $10 mail-in </w:t>
      </w:r>
      <w:r>
        <w:rPr>
          <w:rFonts w:ascii="Times New Roman" w:hAnsi="Times New Roman" w:cs="Times New Roman"/>
          <w:bCs/>
          <w:color w:val="000000"/>
          <w:sz w:val="28"/>
          <w:szCs w:val="28"/>
          <w:lang w:val="en-US" w:eastAsia="ru-RU"/>
        </w:rPr>
        <w:t xml:space="preserve">rebate </w:t>
      </w:r>
      <w:r w:rsidRPr="00AE321D">
        <w:rPr>
          <w:rFonts w:ascii="Times New Roman" w:hAnsi="Times New Roman" w:cs="Times New Roman"/>
          <w:bCs/>
          <w:color w:val="000000"/>
          <w:sz w:val="28"/>
          <w:szCs w:val="28"/>
          <w:lang w:val="en-US" w:eastAsia="ru-RU"/>
        </w:rPr>
        <w:t>or you could buy it online.</w:t>
      </w:r>
    </w:p>
    <w:p w:rsidR="00DA7C04" w:rsidRPr="00AE321D"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 xml:space="preserve">Dad: Oh. Do they throw in a few aspirin so your father can </w:t>
      </w:r>
      <w:r>
        <w:rPr>
          <w:rFonts w:ascii="Times New Roman" w:hAnsi="Times New Roman" w:cs="Times New Roman"/>
          <w:bCs/>
          <w:color w:val="000000"/>
          <w:sz w:val="28"/>
          <w:szCs w:val="28"/>
          <w:lang w:val="en-US" w:eastAsia="ru-RU"/>
        </w:rPr>
        <w:t>_______</w:t>
      </w:r>
      <w:proofErr w:type="gramStart"/>
      <w:r>
        <w:rPr>
          <w:rFonts w:ascii="Times New Roman" w:hAnsi="Times New Roman" w:cs="Times New Roman"/>
          <w:bCs/>
          <w:color w:val="000000"/>
          <w:sz w:val="28"/>
          <w:szCs w:val="28"/>
          <w:lang w:val="en-US" w:eastAsia="ru-RU"/>
        </w:rPr>
        <w:t>_</w:t>
      </w:r>
      <w:r w:rsidRPr="007776C0">
        <w:rPr>
          <w:rFonts w:ascii="Times New Roman" w:hAnsi="Times New Roman" w:cs="Times New Roman"/>
          <w:b/>
          <w:bCs/>
          <w:color w:val="000000"/>
          <w:sz w:val="28"/>
          <w:szCs w:val="28"/>
          <w:lang w:val="en-US" w:eastAsia="ru-RU"/>
        </w:rPr>
        <w:t>(</w:t>
      </w:r>
      <w:proofErr w:type="gramEnd"/>
      <w:r w:rsidRPr="007776C0">
        <w:rPr>
          <w:rFonts w:ascii="Times New Roman" w:hAnsi="Times New Roman" w:cs="Times New Roman"/>
          <w:b/>
          <w:bCs/>
          <w:color w:val="000000"/>
          <w:sz w:val="28"/>
          <w:szCs w:val="28"/>
          <w:lang w:val="en-US" w:eastAsia="ru-RU"/>
        </w:rPr>
        <w:t>13)</w:t>
      </w:r>
      <w:r w:rsidRPr="00AE321D">
        <w:rPr>
          <w:rFonts w:ascii="Times New Roman" w:hAnsi="Times New Roman" w:cs="Times New Roman"/>
          <w:bCs/>
          <w:color w:val="000000"/>
          <w:sz w:val="28"/>
          <w:szCs w:val="28"/>
          <w:lang w:val="en-US" w:eastAsia="ru-RU"/>
        </w:rPr>
        <w:t xml:space="preserve">from </w:t>
      </w:r>
      <w:r>
        <w:rPr>
          <w:rFonts w:ascii="Times New Roman" w:hAnsi="Times New Roman" w:cs="Times New Roman"/>
          <w:bCs/>
          <w:color w:val="000000"/>
          <w:sz w:val="28"/>
          <w:szCs w:val="28"/>
          <w:lang w:val="en-US" w:eastAsia="ru-RU"/>
        </w:rPr>
        <w:t xml:space="preserve">the </w:t>
      </w:r>
      <w:r w:rsidRPr="00AE321D">
        <w:rPr>
          <w:rFonts w:ascii="Times New Roman" w:hAnsi="Times New Roman" w:cs="Times New Roman"/>
          <w:bCs/>
          <w:color w:val="000000"/>
          <w:sz w:val="28"/>
          <w:szCs w:val="28"/>
          <w:lang w:val="en-US" w:eastAsia="ru-RU"/>
        </w:rPr>
        <w:t>sticker shock?</w:t>
      </w:r>
    </w:p>
    <w:p w:rsidR="00DA7C04" w:rsidRPr="00AE321D"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Girl: Dad. Please!!! Everyone has one [</w:t>
      </w:r>
      <w:r w:rsidRPr="00AE321D">
        <w:rPr>
          <w:rFonts w:ascii="Times New Roman" w:hAnsi="Times New Roman" w:cs="Times New Roman"/>
          <w:bCs/>
          <w:i/>
          <w:iCs/>
          <w:color w:val="000000"/>
          <w:sz w:val="28"/>
          <w:szCs w:val="28"/>
          <w:lang w:val="en-US" w:eastAsia="ru-RU"/>
        </w:rPr>
        <w:t>I've heard that</w:t>
      </w:r>
      <w:r>
        <w:rPr>
          <w:rFonts w:ascii="Times New Roman" w:hAnsi="Times New Roman" w:cs="Times New Roman"/>
          <w:bCs/>
          <w:i/>
          <w:iCs/>
          <w:color w:val="000000"/>
          <w:sz w:val="28"/>
          <w:szCs w:val="28"/>
          <w:lang w:val="en-US" w:eastAsia="ru-RU"/>
        </w:rPr>
        <w:t xml:space="preserve"> one</w:t>
      </w:r>
      <w:r w:rsidRPr="00AE321D">
        <w:rPr>
          <w:rFonts w:ascii="Times New Roman" w:hAnsi="Times New Roman" w:cs="Times New Roman"/>
          <w:bCs/>
          <w:i/>
          <w:iCs/>
          <w:color w:val="000000"/>
          <w:sz w:val="28"/>
          <w:szCs w:val="28"/>
          <w:lang w:val="en-US" w:eastAsia="ru-RU"/>
        </w:rPr>
        <w:t xml:space="preserve"> before</w:t>
      </w:r>
      <w:r w:rsidRPr="00AE321D">
        <w:rPr>
          <w:rFonts w:ascii="Times New Roman" w:hAnsi="Times New Roman" w:cs="Times New Roman"/>
          <w:bCs/>
          <w:color w:val="000000"/>
          <w:sz w:val="28"/>
          <w:szCs w:val="28"/>
          <w:lang w:val="en-US" w:eastAsia="ru-RU"/>
        </w:rPr>
        <w:t>] and you</w:t>
      </w:r>
      <w:r>
        <w:rPr>
          <w:rFonts w:ascii="Times New Roman" w:hAnsi="Times New Roman" w:cs="Times New Roman"/>
          <w:bCs/>
          <w:color w:val="000000"/>
          <w:sz w:val="28"/>
          <w:szCs w:val="28"/>
          <w:lang w:val="en-US" w:eastAsia="ru-RU"/>
        </w:rPr>
        <w:t>’ve</w:t>
      </w:r>
      <w:r w:rsidRPr="00AE321D">
        <w:rPr>
          <w:rFonts w:ascii="Times New Roman" w:hAnsi="Times New Roman" w:cs="Times New Roman"/>
          <w:bCs/>
          <w:color w:val="000000"/>
          <w:sz w:val="28"/>
          <w:szCs w:val="28"/>
          <w:lang w:val="en-US" w:eastAsia="ru-RU"/>
        </w:rPr>
        <w:t xml:space="preserve"> always sa</w:t>
      </w:r>
      <w:r>
        <w:rPr>
          <w:rFonts w:ascii="Times New Roman" w:hAnsi="Times New Roman" w:cs="Times New Roman"/>
          <w:bCs/>
          <w:color w:val="000000"/>
          <w:sz w:val="28"/>
          <w:szCs w:val="28"/>
          <w:lang w:val="en-US" w:eastAsia="ru-RU"/>
        </w:rPr>
        <w:t>id</w:t>
      </w:r>
      <w:r w:rsidRPr="00AE321D">
        <w:rPr>
          <w:rFonts w:ascii="Times New Roman" w:hAnsi="Times New Roman" w:cs="Times New Roman"/>
          <w:bCs/>
          <w:color w:val="000000"/>
          <w:sz w:val="28"/>
          <w:szCs w:val="28"/>
          <w:lang w:val="en-US" w:eastAsia="ru-RU"/>
        </w:rPr>
        <w:t xml:space="preserve"> you want me to </w:t>
      </w:r>
      <w:r>
        <w:rPr>
          <w:rFonts w:ascii="Times New Roman" w:hAnsi="Times New Roman" w:cs="Times New Roman"/>
          <w:bCs/>
          <w:color w:val="000000"/>
          <w:sz w:val="28"/>
          <w:szCs w:val="28"/>
          <w:lang w:val="en-US" w:eastAsia="ru-RU"/>
        </w:rPr>
        <w:t>_________</w:t>
      </w:r>
      <w:r w:rsidRPr="007776C0">
        <w:rPr>
          <w:rFonts w:ascii="Times New Roman" w:hAnsi="Times New Roman" w:cs="Times New Roman"/>
          <w:b/>
          <w:bCs/>
          <w:color w:val="000000"/>
          <w:sz w:val="28"/>
          <w:szCs w:val="28"/>
          <w:lang w:val="en-US" w:eastAsia="ru-RU"/>
        </w:rPr>
        <w:t>(14)</w:t>
      </w:r>
      <w:r w:rsidRPr="00AE321D">
        <w:rPr>
          <w:rFonts w:ascii="Times New Roman" w:hAnsi="Times New Roman" w:cs="Times New Roman"/>
          <w:bCs/>
          <w:color w:val="000000"/>
          <w:sz w:val="28"/>
          <w:szCs w:val="28"/>
          <w:lang w:val="en-US" w:eastAsia="ru-RU"/>
        </w:rPr>
        <w:t>in school, and I'll chip in $10 of my own, and I'll even clean up my room.</w:t>
      </w:r>
    </w:p>
    <w:p w:rsidR="00DA7C04" w:rsidRPr="00AE321D"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 xml:space="preserve">Dad: Hmmm, </w:t>
      </w:r>
      <w:r>
        <w:rPr>
          <w:rFonts w:ascii="Times New Roman" w:hAnsi="Times New Roman" w:cs="Times New Roman"/>
          <w:bCs/>
          <w:color w:val="000000"/>
          <w:sz w:val="28"/>
          <w:szCs w:val="28"/>
          <w:lang w:val="en-US" w:eastAsia="ru-RU"/>
        </w:rPr>
        <w:t>a hundred</w:t>
      </w:r>
      <w:r w:rsidRPr="00AE321D">
        <w:rPr>
          <w:rFonts w:ascii="Times New Roman" w:hAnsi="Times New Roman" w:cs="Times New Roman"/>
          <w:bCs/>
          <w:color w:val="000000"/>
          <w:sz w:val="28"/>
          <w:szCs w:val="28"/>
          <w:lang w:val="en-US" w:eastAsia="ru-RU"/>
        </w:rPr>
        <w:t xml:space="preserve"> buck</w:t>
      </w:r>
      <w:r>
        <w:rPr>
          <w:rFonts w:ascii="Times New Roman" w:hAnsi="Times New Roman" w:cs="Times New Roman"/>
          <w:bCs/>
          <w:color w:val="000000"/>
          <w:sz w:val="28"/>
          <w:szCs w:val="28"/>
          <w:lang w:val="en-US" w:eastAsia="ru-RU"/>
        </w:rPr>
        <w:t>s</w:t>
      </w:r>
      <w:r w:rsidRPr="00AE321D">
        <w:rPr>
          <w:rFonts w:ascii="Times New Roman" w:hAnsi="Times New Roman" w:cs="Times New Roman"/>
          <w:bCs/>
          <w:color w:val="000000"/>
          <w:sz w:val="28"/>
          <w:szCs w:val="28"/>
          <w:lang w:val="en-US" w:eastAsia="ru-RU"/>
        </w:rPr>
        <w:t xml:space="preserve">. Well, you'll be </w:t>
      </w:r>
      <w:r>
        <w:rPr>
          <w:rFonts w:ascii="Times New Roman" w:hAnsi="Times New Roman" w:cs="Times New Roman"/>
          <w:bCs/>
          <w:color w:val="000000"/>
          <w:sz w:val="28"/>
          <w:szCs w:val="28"/>
          <w:lang w:val="en-US" w:eastAsia="ru-RU"/>
        </w:rPr>
        <w:t>________</w:t>
      </w:r>
      <w:proofErr w:type="gramStart"/>
      <w:r>
        <w:rPr>
          <w:rFonts w:ascii="Times New Roman" w:hAnsi="Times New Roman" w:cs="Times New Roman"/>
          <w:bCs/>
          <w:color w:val="000000"/>
          <w:sz w:val="28"/>
          <w:szCs w:val="28"/>
          <w:lang w:val="en-US" w:eastAsia="ru-RU"/>
        </w:rPr>
        <w:t>_</w:t>
      </w:r>
      <w:r w:rsidRPr="007776C0">
        <w:rPr>
          <w:rFonts w:ascii="Times New Roman" w:hAnsi="Times New Roman" w:cs="Times New Roman"/>
          <w:b/>
          <w:bCs/>
          <w:color w:val="000000"/>
          <w:sz w:val="28"/>
          <w:szCs w:val="28"/>
          <w:lang w:val="en-US" w:eastAsia="ru-RU"/>
        </w:rPr>
        <w:t>(</w:t>
      </w:r>
      <w:proofErr w:type="gramEnd"/>
      <w:r w:rsidRPr="007776C0">
        <w:rPr>
          <w:rFonts w:ascii="Times New Roman" w:hAnsi="Times New Roman" w:cs="Times New Roman"/>
          <w:b/>
          <w:bCs/>
          <w:color w:val="000000"/>
          <w:sz w:val="28"/>
          <w:szCs w:val="28"/>
          <w:lang w:val="en-US" w:eastAsia="ru-RU"/>
        </w:rPr>
        <w:t>15)</w:t>
      </w:r>
      <w:r w:rsidRPr="00AE321D">
        <w:rPr>
          <w:rFonts w:ascii="Times New Roman" w:hAnsi="Times New Roman" w:cs="Times New Roman"/>
          <w:bCs/>
          <w:color w:val="000000"/>
          <w:sz w:val="28"/>
          <w:szCs w:val="28"/>
          <w:lang w:val="en-US" w:eastAsia="ru-RU"/>
        </w:rPr>
        <w:t>me in my old age, so, I guess. When do you need it?</w:t>
      </w:r>
    </w:p>
    <w:p w:rsidR="00DA7C04" w:rsidRDefault="00DA7C04" w:rsidP="007776C0">
      <w:pPr>
        <w:suppressAutoHyphens w:val="0"/>
        <w:spacing w:after="0" w:line="360" w:lineRule="auto"/>
        <w:ind w:left="567" w:hanging="567"/>
        <w:rPr>
          <w:rFonts w:ascii="Times New Roman" w:hAnsi="Times New Roman" w:cs="Times New Roman"/>
          <w:bCs/>
          <w:color w:val="000000"/>
          <w:sz w:val="28"/>
          <w:szCs w:val="28"/>
          <w:lang w:val="en-US" w:eastAsia="ru-RU"/>
        </w:rPr>
      </w:pPr>
      <w:r w:rsidRPr="00AE321D">
        <w:rPr>
          <w:rFonts w:ascii="Times New Roman" w:hAnsi="Times New Roman" w:cs="Times New Roman"/>
          <w:bCs/>
          <w:color w:val="000000"/>
          <w:sz w:val="28"/>
          <w:szCs w:val="28"/>
          <w:lang w:val="en-US" w:eastAsia="ru-RU"/>
        </w:rPr>
        <w:t xml:space="preserve">Girl: Now, right now. Mom's already waiting in the car for us. She said she would buy me an ice </w:t>
      </w:r>
      <w:r>
        <w:rPr>
          <w:rFonts w:ascii="Times New Roman" w:hAnsi="Times New Roman" w:cs="Times New Roman"/>
          <w:bCs/>
          <w:color w:val="000000"/>
          <w:sz w:val="28"/>
          <w:szCs w:val="28"/>
          <w:lang w:val="en-US" w:eastAsia="ru-RU"/>
        </w:rPr>
        <w:t xml:space="preserve">cream if I could talk you into </w:t>
      </w:r>
      <w:r w:rsidRPr="00AE321D">
        <w:rPr>
          <w:rFonts w:ascii="Times New Roman" w:hAnsi="Times New Roman" w:cs="Times New Roman"/>
          <w:bCs/>
          <w:color w:val="000000"/>
          <w:sz w:val="28"/>
          <w:szCs w:val="28"/>
          <w:lang w:val="en-US" w:eastAsia="ru-RU"/>
        </w:rPr>
        <w:t xml:space="preserve">buying it for me today. </w:t>
      </w:r>
    </w:p>
    <w:p w:rsidR="00DA7C04" w:rsidRDefault="00DA7C04" w:rsidP="007543DE">
      <w:pPr>
        <w:suppressAutoHyphens w:val="0"/>
        <w:spacing w:after="0" w:line="360" w:lineRule="auto"/>
        <w:ind w:left="567" w:hanging="567"/>
        <w:rPr>
          <w:rFonts w:ascii="Times New Roman" w:hAnsi="Times New Roman" w:cs="Times New Roman"/>
          <w:bCs/>
          <w:sz w:val="28"/>
          <w:szCs w:val="28"/>
          <w:lang w:val="en-US" w:eastAsia="en-US"/>
        </w:rPr>
      </w:pPr>
      <w:r>
        <w:rPr>
          <w:rFonts w:ascii="Times New Roman" w:hAnsi="Times New Roman" w:cs="Times New Roman"/>
          <w:bCs/>
          <w:color w:val="000000"/>
          <w:sz w:val="28"/>
          <w:szCs w:val="28"/>
          <w:lang w:val="en-US" w:eastAsia="ru-RU"/>
        </w:rPr>
        <w:lastRenderedPageBreak/>
        <w:t>Dad: Oh, no. I can’t believe this!</w:t>
      </w:r>
    </w:p>
    <w:p w:rsidR="00DA7C04" w:rsidRPr="00336FBF" w:rsidRDefault="00DA7C04" w:rsidP="007A6020">
      <w:pPr>
        <w:tabs>
          <w:tab w:val="left" w:pos="851"/>
          <w:tab w:val="num" w:pos="1080"/>
        </w:tabs>
        <w:suppressAutoHyphens w:val="0"/>
        <w:autoSpaceDE w:val="0"/>
        <w:autoSpaceDN w:val="0"/>
        <w:adjustRightInd w:val="0"/>
        <w:spacing w:after="0" w:line="360" w:lineRule="auto"/>
        <w:contextualSpacing/>
        <w:jc w:val="both"/>
        <w:rPr>
          <w:rFonts w:ascii="Times New Roman" w:hAnsi="Times New Roman" w:cs="Times New Roman"/>
          <w:sz w:val="24"/>
          <w:szCs w:val="24"/>
          <w:lang w:val="pt-BR" w:eastAsia="en-US"/>
        </w:rPr>
      </w:pPr>
    </w:p>
    <w:p w:rsidR="00DA7C04" w:rsidRDefault="00DA7C04" w:rsidP="007A6020">
      <w:pPr>
        <w:tabs>
          <w:tab w:val="left" w:pos="851"/>
        </w:tabs>
        <w:suppressAutoHyphens w:val="0"/>
        <w:jc w:val="center"/>
        <w:rPr>
          <w:rFonts w:ascii="Times New Roman" w:hAnsi="Times New Roman" w:cs="Times New Roman"/>
          <w:b/>
          <w:sz w:val="28"/>
          <w:szCs w:val="28"/>
          <w:lang w:val="en-US" w:eastAsia="en-US"/>
        </w:rPr>
      </w:pPr>
      <w:r w:rsidRPr="001F01C3">
        <w:rPr>
          <w:rFonts w:ascii="Times New Roman" w:hAnsi="Times New Roman" w:cs="Times New Roman"/>
          <w:b/>
          <w:sz w:val="28"/>
          <w:szCs w:val="28"/>
          <w:lang w:val="en-US" w:eastAsia="en-US"/>
        </w:rPr>
        <w:t>Transfer your answers to the answer sheet!</w:t>
      </w:r>
    </w:p>
    <w:p w:rsidR="00DA7C04" w:rsidRPr="00E2495C" w:rsidRDefault="00DA7C04" w:rsidP="008A5F12">
      <w:pPr>
        <w:tabs>
          <w:tab w:val="left" w:pos="851"/>
        </w:tabs>
        <w:suppressAutoHyphens w:val="0"/>
        <w:rPr>
          <w:rFonts w:ascii="Times New Roman" w:hAnsi="Times New Roman" w:cs="Times New Roman"/>
          <w:b/>
          <w:sz w:val="28"/>
          <w:szCs w:val="28"/>
          <w:lang w:val="en-US" w:eastAsia="en-US"/>
        </w:rPr>
      </w:pPr>
    </w:p>
    <w:p w:rsidR="00DA7C04" w:rsidRPr="001F01C3" w:rsidRDefault="00DA7C04" w:rsidP="007A6020">
      <w:pPr>
        <w:tabs>
          <w:tab w:val="left" w:pos="851"/>
        </w:tabs>
        <w:suppressAutoHyphens w:val="0"/>
        <w:jc w:val="center"/>
        <w:rPr>
          <w:rFonts w:ascii="Times New Roman" w:hAnsi="Times New Roman" w:cs="Times New Roman"/>
          <w:b/>
          <w:sz w:val="28"/>
          <w:szCs w:val="28"/>
          <w:lang w:val="en-US" w:eastAsia="en-US"/>
        </w:rPr>
      </w:pPr>
      <w:smartTag w:uri="urn:schemas-microsoft-com:office:smarttags" w:element="place">
        <w:smartTag w:uri="urn:schemas-microsoft-com:office:smarttags" w:element="City">
          <w:r w:rsidRPr="001F01C3">
            <w:rPr>
              <w:rFonts w:ascii="Times New Roman" w:hAnsi="Times New Roman" w:cs="Times New Roman"/>
              <w:b/>
              <w:sz w:val="28"/>
              <w:szCs w:val="28"/>
              <w:lang w:val="en-US" w:eastAsia="en-US"/>
            </w:rPr>
            <w:t>READING</w:t>
          </w:r>
        </w:smartTag>
      </w:smartTag>
    </w:p>
    <w:p w:rsidR="00DA7C04" w:rsidRPr="001F01C3" w:rsidRDefault="00DA7C04" w:rsidP="007A6020">
      <w:pPr>
        <w:tabs>
          <w:tab w:val="left" w:pos="851"/>
        </w:tabs>
        <w:suppressAutoHyphens w:val="0"/>
        <w:jc w:val="center"/>
        <w:rPr>
          <w:rFonts w:ascii="Times New Roman" w:hAnsi="Times New Roman" w:cs="Times New Roman"/>
          <w:b/>
          <w:sz w:val="28"/>
          <w:szCs w:val="28"/>
          <w:lang w:val="en-US" w:eastAsia="en-US"/>
        </w:rPr>
      </w:pPr>
      <w:r w:rsidRPr="001F01C3">
        <w:rPr>
          <w:rFonts w:ascii="Times New Roman" w:hAnsi="Times New Roman" w:cs="Times New Roman"/>
          <w:b/>
          <w:sz w:val="28"/>
          <w:szCs w:val="28"/>
          <w:lang w:val="en-US" w:eastAsia="en-US"/>
        </w:rPr>
        <w:t xml:space="preserve">Time: </w:t>
      </w:r>
      <w:r>
        <w:rPr>
          <w:rFonts w:ascii="Times New Roman" w:hAnsi="Times New Roman" w:cs="Times New Roman"/>
          <w:b/>
          <w:sz w:val="28"/>
          <w:szCs w:val="28"/>
          <w:lang w:val="en-US" w:eastAsia="en-US"/>
        </w:rPr>
        <w:t>2</w:t>
      </w:r>
      <w:r w:rsidRPr="001F01C3">
        <w:rPr>
          <w:rFonts w:ascii="Times New Roman" w:hAnsi="Times New Roman" w:cs="Times New Roman"/>
          <w:b/>
          <w:sz w:val="28"/>
          <w:szCs w:val="28"/>
          <w:lang w:val="en-US" w:eastAsia="en-US"/>
        </w:rPr>
        <w:t>0 minutes</w:t>
      </w:r>
    </w:p>
    <w:p w:rsidR="00DA7C04" w:rsidRDefault="00DA7C04" w:rsidP="007A6020">
      <w:pPr>
        <w:suppressAutoHyphens w:val="0"/>
        <w:spacing w:after="160" w:line="259" w:lineRule="auto"/>
        <w:jc w:val="both"/>
        <w:rPr>
          <w:rFonts w:ascii="Times New Roman" w:hAnsi="Times New Roman" w:cs="Times New Roman"/>
          <w:b/>
          <w:sz w:val="28"/>
          <w:szCs w:val="28"/>
          <w:lang w:val="en-US" w:eastAsia="en-US"/>
        </w:rPr>
      </w:pPr>
      <w:r w:rsidRPr="00D80A4E">
        <w:rPr>
          <w:rFonts w:ascii="Times New Roman" w:hAnsi="Times New Roman" w:cs="Times New Roman"/>
          <w:b/>
          <w:bCs/>
          <w:sz w:val="28"/>
          <w:szCs w:val="28"/>
          <w:lang w:val="en-US" w:eastAsia="en-US"/>
        </w:rPr>
        <w:t>Task 1.</w:t>
      </w:r>
      <w:r w:rsidRPr="00D80A4E">
        <w:rPr>
          <w:rFonts w:ascii="Times New Roman" w:hAnsi="Times New Roman" w:cs="Times New Roman"/>
          <w:b/>
          <w:sz w:val="28"/>
          <w:szCs w:val="28"/>
          <w:lang w:val="en-US" w:eastAsia="en-US"/>
        </w:rPr>
        <w:t xml:space="preserve">Read the text </w:t>
      </w:r>
      <w:r>
        <w:rPr>
          <w:rFonts w:ascii="Times New Roman" w:hAnsi="Times New Roman" w:cs="Times New Roman"/>
          <w:b/>
          <w:sz w:val="28"/>
          <w:szCs w:val="28"/>
          <w:lang w:val="en-US" w:eastAsia="en-US"/>
        </w:rPr>
        <w:t>and choose one of the titles given below (A-H) to match</w:t>
      </w:r>
      <w:r w:rsidRPr="00D80A4E">
        <w:rPr>
          <w:rFonts w:ascii="Times New Roman" w:hAnsi="Times New Roman" w:cs="Times New Roman"/>
          <w:b/>
          <w:sz w:val="28"/>
          <w:szCs w:val="28"/>
          <w:lang w:val="en-US" w:eastAsia="en-US"/>
        </w:rPr>
        <w:t xml:space="preserve"> each </w:t>
      </w:r>
      <w:r>
        <w:rPr>
          <w:rFonts w:ascii="Times New Roman" w:hAnsi="Times New Roman" w:cs="Times New Roman"/>
          <w:b/>
          <w:sz w:val="28"/>
          <w:szCs w:val="28"/>
          <w:lang w:val="en-US" w:eastAsia="en-US"/>
        </w:rPr>
        <w:t>paragraph (16-22). There is one title which you do not need to use</w:t>
      </w:r>
      <w:r w:rsidRPr="00D80A4E">
        <w:rPr>
          <w:rFonts w:ascii="Times New Roman" w:hAnsi="Times New Roman" w:cs="Times New Roman"/>
          <w:b/>
          <w:sz w:val="28"/>
          <w:szCs w:val="28"/>
          <w:lang w:val="en-US" w:eastAsia="en-US"/>
        </w:rPr>
        <w:t>.</w:t>
      </w:r>
    </w:p>
    <w:p w:rsidR="00DA7C04" w:rsidRPr="00725430" w:rsidRDefault="00DA7C04" w:rsidP="00725430">
      <w:pPr>
        <w:pStyle w:val="ad"/>
        <w:numPr>
          <w:ilvl w:val="0"/>
          <w:numId w:val="25"/>
        </w:numPr>
        <w:suppressAutoHyphens w:val="0"/>
        <w:spacing w:after="160" w:line="259" w:lineRule="auto"/>
        <w:ind w:left="426"/>
        <w:jc w:val="both"/>
        <w:rPr>
          <w:rStyle w:val="FontStyle17"/>
          <w:rFonts w:ascii="Times New Roman" w:hAnsi="Times New Roman" w:cs="Times New Roman"/>
          <w:b/>
          <w:bCs/>
          <w:sz w:val="28"/>
          <w:szCs w:val="28"/>
          <w:lang w:val="en-US"/>
        </w:rPr>
        <w:sectPr w:rsidR="00DA7C04" w:rsidRPr="00725430" w:rsidSect="00E2495C">
          <w:footerReference w:type="default" r:id="rId7"/>
          <w:pgSz w:w="11906" w:h="16838"/>
          <w:pgMar w:top="1134" w:right="850" w:bottom="1134" w:left="1701" w:header="708" w:footer="708" w:gutter="0"/>
          <w:cols w:space="708"/>
          <w:titlePg/>
          <w:docGrid w:linePitch="360"/>
        </w:sectPr>
      </w:pPr>
    </w:p>
    <w:p w:rsidR="00DA7C04" w:rsidRPr="00725430" w:rsidRDefault="00DA7C04" w:rsidP="00B7213F">
      <w:pPr>
        <w:pStyle w:val="Style5"/>
        <w:widowControl/>
        <w:tabs>
          <w:tab w:val="left" w:pos="298"/>
        </w:tabs>
        <w:spacing w:line="278" w:lineRule="exact"/>
        <w:ind w:left="360"/>
        <w:rPr>
          <w:rStyle w:val="FontStyle17"/>
          <w:rFonts w:ascii="Times New Roman" w:hAnsi="Times New Roman" w:cs="Times New Roman"/>
          <w:b/>
          <w:sz w:val="28"/>
          <w:szCs w:val="28"/>
          <w:lang w:val="en-US" w:eastAsia="en-US"/>
        </w:rPr>
      </w:pPr>
      <w:r w:rsidRPr="00725430">
        <w:rPr>
          <w:rStyle w:val="FontStyle17"/>
          <w:rFonts w:ascii="Times New Roman" w:hAnsi="Times New Roman" w:cs="Times New Roman"/>
          <w:b/>
          <w:sz w:val="28"/>
          <w:szCs w:val="28"/>
          <w:lang w:val="en-US" w:eastAsia="en-US"/>
        </w:rPr>
        <w:lastRenderedPageBreak/>
        <w:t>A.</w:t>
      </w:r>
      <w:r w:rsidRPr="00725430">
        <w:rPr>
          <w:rStyle w:val="FontStyle17"/>
          <w:rFonts w:ascii="Times New Roman" w:hAnsi="Times New Roman" w:cs="Times New Roman"/>
          <w:b/>
          <w:sz w:val="28"/>
          <w:szCs w:val="28"/>
          <w:lang w:val="en-US" w:eastAsia="en-US"/>
        </w:rPr>
        <w:tab/>
        <w:t>The House of Commons</w:t>
      </w:r>
    </w:p>
    <w:p w:rsidR="00DA7C04" w:rsidRPr="00725430" w:rsidRDefault="00DA7C04" w:rsidP="00B7213F">
      <w:pPr>
        <w:pStyle w:val="Style5"/>
        <w:widowControl/>
        <w:tabs>
          <w:tab w:val="left" w:pos="298"/>
        </w:tabs>
        <w:spacing w:line="278" w:lineRule="exact"/>
        <w:ind w:left="360"/>
        <w:rPr>
          <w:rStyle w:val="FontStyle17"/>
          <w:rFonts w:ascii="Times New Roman" w:hAnsi="Times New Roman" w:cs="Times New Roman"/>
          <w:b/>
          <w:sz w:val="28"/>
          <w:szCs w:val="28"/>
          <w:lang w:val="en-US" w:eastAsia="en-US"/>
        </w:rPr>
      </w:pPr>
      <w:r w:rsidRPr="00725430">
        <w:rPr>
          <w:rStyle w:val="FontStyle17"/>
          <w:rFonts w:ascii="Times New Roman" w:hAnsi="Times New Roman" w:cs="Times New Roman"/>
          <w:b/>
          <w:sz w:val="28"/>
          <w:szCs w:val="28"/>
          <w:lang w:val="en-US" w:eastAsia="en-US"/>
        </w:rPr>
        <w:t>B.</w:t>
      </w:r>
      <w:r w:rsidRPr="00725430">
        <w:rPr>
          <w:rStyle w:val="FontStyle17"/>
          <w:rFonts w:ascii="Times New Roman" w:hAnsi="Times New Roman" w:cs="Times New Roman"/>
          <w:b/>
          <w:sz w:val="28"/>
          <w:szCs w:val="28"/>
          <w:lang w:val="en-US" w:eastAsia="en-US"/>
        </w:rPr>
        <w:tab/>
        <w:t>Parliamentary Procedure</w:t>
      </w:r>
    </w:p>
    <w:p w:rsidR="00DA7C04" w:rsidRPr="00725430" w:rsidRDefault="00DA7C04" w:rsidP="00B7213F">
      <w:pPr>
        <w:pStyle w:val="Style5"/>
        <w:widowControl/>
        <w:tabs>
          <w:tab w:val="left" w:pos="298"/>
        </w:tabs>
        <w:spacing w:before="5" w:line="278" w:lineRule="exact"/>
        <w:ind w:left="360"/>
        <w:rPr>
          <w:rStyle w:val="FontStyle17"/>
          <w:rFonts w:ascii="Times New Roman" w:hAnsi="Times New Roman" w:cs="Times New Roman"/>
          <w:b/>
          <w:sz w:val="28"/>
          <w:szCs w:val="28"/>
          <w:lang w:val="en-US" w:eastAsia="en-US"/>
        </w:rPr>
      </w:pPr>
      <w:r w:rsidRPr="00725430">
        <w:rPr>
          <w:rStyle w:val="FontStyle17"/>
          <w:rFonts w:ascii="Times New Roman" w:hAnsi="Times New Roman" w:cs="Times New Roman"/>
          <w:b/>
          <w:sz w:val="28"/>
          <w:szCs w:val="28"/>
          <w:lang w:val="en-US" w:eastAsia="en-US"/>
        </w:rPr>
        <w:t>C.</w:t>
      </w:r>
      <w:r w:rsidRPr="00725430">
        <w:rPr>
          <w:rStyle w:val="FontStyle17"/>
          <w:rFonts w:ascii="Times New Roman" w:hAnsi="Times New Roman" w:cs="Times New Roman"/>
          <w:b/>
          <w:sz w:val="28"/>
          <w:szCs w:val="28"/>
          <w:lang w:val="en-US" w:eastAsia="en-US"/>
        </w:rPr>
        <w:tab/>
        <w:t>The House of Lords</w:t>
      </w:r>
    </w:p>
    <w:p w:rsidR="00DA7C04" w:rsidRPr="00725430" w:rsidRDefault="00DA7C04" w:rsidP="00B7213F">
      <w:pPr>
        <w:pStyle w:val="Style5"/>
        <w:widowControl/>
        <w:tabs>
          <w:tab w:val="left" w:pos="298"/>
        </w:tabs>
        <w:spacing w:line="278" w:lineRule="exact"/>
        <w:ind w:left="360"/>
        <w:rPr>
          <w:rStyle w:val="FontStyle17"/>
          <w:rFonts w:ascii="Times New Roman" w:hAnsi="Times New Roman" w:cs="Times New Roman"/>
          <w:b/>
          <w:sz w:val="28"/>
          <w:szCs w:val="28"/>
          <w:lang w:val="en-US" w:eastAsia="en-US"/>
        </w:rPr>
      </w:pPr>
      <w:r w:rsidRPr="00725430">
        <w:rPr>
          <w:rStyle w:val="FontStyle17"/>
          <w:rFonts w:ascii="Times New Roman" w:hAnsi="Times New Roman" w:cs="Times New Roman"/>
          <w:b/>
          <w:sz w:val="28"/>
          <w:szCs w:val="28"/>
          <w:lang w:val="en-US" w:eastAsia="en-US"/>
        </w:rPr>
        <w:t>D.</w:t>
      </w:r>
      <w:r w:rsidRPr="00725430">
        <w:rPr>
          <w:rStyle w:val="FontStyle17"/>
          <w:rFonts w:ascii="Times New Roman" w:hAnsi="Times New Roman" w:cs="Times New Roman"/>
          <w:b/>
          <w:sz w:val="28"/>
          <w:szCs w:val="28"/>
          <w:lang w:val="en-US" w:eastAsia="en-US"/>
        </w:rPr>
        <w:tab/>
      </w:r>
      <w:smartTag w:uri="urn:schemas-microsoft-com:office:smarttags" w:element="place">
        <w:smartTag w:uri="urn:schemas-microsoft-com:office:smarttags" w:element="City">
          <w:r w:rsidRPr="00725430">
            <w:rPr>
              <w:rStyle w:val="FontStyle17"/>
              <w:rFonts w:ascii="Times New Roman" w:hAnsi="Times New Roman" w:cs="Times New Roman"/>
              <w:b/>
              <w:sz w:val="28"/>
              <w:szCs w:val="28"/>
              <w:lang w:val="en-US" w:eastAsia="en-US"/>
            </w:rPr>
            <w:t>Westminster</w:t>
          </w:r>
        </w:smartTag>
      </w:smartTag>
    </w:p>
    <w:p w:rsidR="00DA7C04" w:rsidRPr="00725430" w:rsidRDefault="00DA7C04" w:rsidP="00B7213F">
      <w:pPr>
        <w:pStyle w:val="Style5"/>
        <w:widowControl/>
        <w:tabs>
          <w:tab w:val="left" w:pos="293"/>
        </w:tabs>
        <w:spacing w:line="278" w:lineRule="exact"/>
        <w:ind w:left="360"/>
        <w:rPr>
          <w:rStyle w:val="FontStyle17"/>
          <w:rFonts w:ascii="Times New Roman" w:hAnsi="Times New Roman" w:cs="Times New Roman"/>
          <w:b/>
          <w:sz w:val="28"/>
          <w:szCs w:val="28"/>
          <w:lang w:val="en-US" w:eastAsia="en-US"/>
        </w:rPr>
      </w:pPr>
      <w:r w:rsidRPr="00725430">
        <w:rPr>
          <w:rStyle w:val="FontStyle17"/>
          <w:rFonts w:ascii="Times New Roman" w:hAnsi="Times New Roman" w:cs="Times New Roman"/>
          <w:b/>
          <w:sz w:val="28"/>
          <w:szCs w:val="28"/>
          <w:lang w:val="en-US" w:eastAsia="en-US"/>
        </w:rPr>
        <w:lastRenderedPageBreak/>
        <w:t>E.</w:t>
      </w:r>
      <w:r w:rsidRPr="00725430">
        <w:rPr>
          <w:rStyle w:val="FontStyle17"/>
          <w:rFonts w:ascii="Times New Roman" w:hAnsi="Times New Roman" w:cs="Times New Roman"/>
          <w:b/>
          <w:sz w:val="28"/>
          <w:szCs w:val="28"/>
          <w:lang w:val="en-US" w:eastAsia="en-US"/>
        </w:rPr>
        <w:tab/>
        <w:t>The System of Government</w:t>
      </w:r>
    </w:p>
    <w:p w:rsidR="00DA7C04" w:rsidRPr="00725430" w:rsidRDefault="00DA7C04" w:rsidP="00B7213F">
      <w:pPr>
        <w:pStyle w:val="Style5"/>
        <w:widowControl/>
        <w:tabs>
          <w:tab w:val="left" w:pos="293"/>
        </w:tabs>
        <w:spacing w:line="278" w:lineRule="exact"/>
        <w:ind w:left="360"/>
        <w:rPr>
          <w:rStyle w:val="FontStyle17"/>
          <w:rFonts w:ascii="Times New Roman" w:hAnsi="Times New Roman" w:cs="Times New Roman"/>
          <w:b/>
          <w:sz w:val="28"/>
          <w:szCs w:val="28"/>
          <w:lang w:val="en-US" w:eastAsia="en-US"/>
        </w:rPr>
      </w:pPr>
      <w:r w:rsidRPr="00725430">
        <w:rPr>
          <w:rStyle w:val="FontStyle17"/>
          <w:rFonts w:ascii="Times New Roman" w:hAnsi="Times New Roman" w:cs="Times New Roman"/>
          <w:b/>
          <w:sz w:val="28"/>
          <w:szCs w:val="28"/>
          <w:lang w:val="en-US" w:eastAsia="en-US"/>
        </w:rPr>
        <w:t>F.</w:t>
      </w:r>
      <w:r w:rsidRPr="00725430">
        <w:rPr>
          <w:rStyle w:val="FontStyle17"/>
          <w:rFonts w:ascii="Times New Roman" w:hAnsi="Times New Roman" w:cs="Times New Roman"/>
          <w:b/>
          <w:sz w:val="28"/>
          <w:szCs w:val="28"/>
          <w:lang w:val="en-US" w:eastAsia="en-US"/>
        </w:rPr>
        <w:tab/>
        <w:t>Parliamentary Committees</w:t>
      </w:r>
    </w:p>
    <w:p w:rsidR="00DA7C04" w:rsidRPr="00725430" w:rsidRDefault="00DA7C04" w:rsidP="00B7213F">
      <w:pPr>
        <w:pStyle w:val="Style5"/>
        <w:widowControl/>
        <w:tabs>
          <w:tab w:val="left" w:pos="293"/>
        </w:tabs>
        <w:spacing w:line="278" w:lineRule="exact"/>
        <w:ind w:left="360"/>
        <w:rPr>
          <w:rStyle w:val="FontStyle17"/>
          <w:rFonts w:ascii="Times New Roman" w:hAnsi="Times New Roman" w:cs="Times New Roman"/>
          <w:b/>
          <w:sz w:val="28"/>
          <w:szCs w:val="28"/>
          <w:lang w:val="en-US" w:eastAsia="en-US"/>
        </w:rPr>
      </w:pPr>
      <w:r w:rsidRPr="00725430">
        <w:rPr>
          <w:rStyle w:val="FontStyle17"/>
          <w:rFonts w:ascii="Times New Roman" w:hAnsi="Times New Roman" w:cs="Times New Roman"/>
          <w:b/>
          <w:sz w:val="28"/>
          <w:szCs w:val="28"/>
          <w:lang w:val="en-US" w:eastAsia="en-US"/>
        </w:rPr>
        <w:t>G.</w:t>
      </w:r>
      <w:r w:rsidRPr="00725430">
        <w:rPr>
          <w:rStyle w:val="FontStyle17"/>
          <w:rFonts w:ascii="Times New Roman" w:hAnsi="Times New Roman" w:cs="Times New Roman"/>
          <w:b/>
          <w:sz w:val="28"/>
          <w:szCs w:val="28"/>
          <w:lang w:val="en-US" w:eastAsia="en-US"/>
        </w:rPr>
        <w:tab/>
      </w:r>
      <w:smartTag w:uri="urn:schemas-microsoft-com:office:smarttags" w:element="place">
        <w:smartTag w:uri="urn:schemas-microsoft-com:office:smarttags" w:element="City">
          <w:r w:rsidRPr="00725430">
            <w:rPr>
              <w:rStyle w:val="FontStyle17"/>
              <w:rFonts w:ascii="Times New Roman" w:hAnsi="Times New Roman" w:cs="Times New Roman"/>
              <w:b/>
              <w:sz w:val="28"/>
              <w:szCs w:val="28"/>
              <w:lang w:val="en-US" w:eastAsia="en-US"/>
            </w:rPr>
            <w:t>Whitehall</w:t>
          </w:r>
        </w:smartTag>
      </w:smartTag>
    </w:p>
    <w:p w:rsidR="00DA7C04" w:rsidRPr="00725430" w:rsidRDefault="00DA7C04" w:rsidP="00B7213F">
      <w:pPr>
        <w:pStyle w:val="Style5"/>
        <w:widowControl/>
        <w:tabs>
          <w:tab w:val="left" w:pos="293"/>
        </w:tabs>
        <w:spacing w:line="278" w:lineRule="exact"/>
        <w:ind w:left="360"/>
        <w:rPr>
          <w:rStyle w:val="FontStyle17"/>
          <w:rFonts w:ascii="Times New Roman" w:hAnsi="Times New Roman" w:cs="Times New Roman"/>
          <w:b/>
          <w:sz w:val="28"/>
          <w:szCs w:val="28"/>
          <w:lang w:val="en-US" w:eastAsia="en-US"/>
        </w:rPr>
      </w:pPr>
      <w:r w:rsidRPr="00725430">
        <w:rPr>
          <w:rStyle w:val="FontStyle17"/>
          <w:rFonts w:ascii="Times New Roman" w:hAnsi="Times New Roman" w:cs="Times New Roman"/>
          <w:b/>
          <w:sz w:val="28"/>
          <w:szCs w:val="28"/>
          <w:lang w:val="en-US" w:eastAsia="en-US"/>
        </w:rPr>
        <w:t>H.</w:t>
      </w:r>
      <w:r w:rsidRPr="00725430">
        <w:rPr>
          <w:rStyle w:val="FontStyle17"/>
          <w:rFonts w:ascii="Times New Roman" w:hAnsi="Times New Roman" w:cs="Times New Roman"/>
          <w:b/>
          <w:sz w:val="28"/>
          <w:szCs w:val="28"/>
          <w:lang w:val="en-US" w:eastAsia="en-US"/>
        </w:rPr>
        <w:tab/>
        <w:t>The Crown</w:t>
      </w:r>
    </w:p>
    <w:p w:rsidR="00DA7C04" w:rsidRPr="00725430" w:rsidRDefault="00DA7C04" w:rsidP="00B7213F">
      <w:pPr>
        <w:suppressAutoHyphens w:val="0"/>
        <w:spacing w:after="160" w:line="259" w:lineRule="auto"/>
        <w:jc w:val="both"/>
        <w:rPr>
          <w:rFonts w:ascii="Times New Roman" w:hAnsi="Times New Roman" w:cs="Times New Roman"/>
          <w:b/>
          <w:sz w:val="28"/>
          <w:szCs w:val="28"/>
          <w:lang w:val="en-US" w:eastAsia="en-US"/>
        </w:rPr>
        <w:sectPr w:rsidR="00DA7C04" w:rsidRPr="00725430" w:rsidSect="00B7213F">
          <w:type w:val="continuous"/>
          <w:pgSz w:w="11906" w:h="16838"/>
          <w:pgMar w:top="1134" w:right="850" w:bottom="1134" w:left="1701" w:header="708" w:footer="708" w:gutter="0"/>
          <w:cols w:num="2" w:space="708"/>
          <w:docGrid w:linePitch="360"/>
        </w:sectPr>
      </w:pPr>
    </w:p>
    <w:p w:rsidR="00DA7C04" w:rsidRDefault="00DA7C04" w:rsidP="00725430">
      <w:pPr>
        <w:suppressAutoHyphens w:val="0"/>
        <w:spacing w:after="160" w:line="259" w:lineRule="auto"/>
        <w:jc w:val="center"/>
        <w:rPr>
          <w:rStyle w:val="FontStyle18"/>
          <w:rFonts w:ascii="Times New Roman" w:hAnsi="Times New Roman" w:cs="Times New Roman"/>
          <w:sz w:val="28"/>
          <w:szCs w:val="28"/>
          <w:lang w:val="en-US" w:eastAsia="en-US"/>
        </w:rPr>
      </w:pPr>
    </w:p>
    <w:p w:rsidR="00DA7C04" w:rsidRPr="00725430" w:rsidRDefault="00DA7C04" w:rsidP="00725430">
      <w:pPr>
        <w:suppressAutoHyphens w:val="0"/>
        <w:spacing w:after="160" w:line="259" w:lineRule="auto"/>
        <w:jc w:val="center"/>
        <w:rPr>
          <w:rStyle w:val="FontStyle18"/>
          <w:rFonts w:ascii="Times New Roman" w:hAnsi="Times New Roman" w:cs="Times New Roman"/>
          <w:sz w:val="28"/>
          <w:szCs w:val="28"/>
          <w:lang w:val="en-US" w:eastAsia="en-US"/>
        </w:rPr>
      </w:pPr>
      <w:r w:rsidRPr="00725430">
        <w:rPr>
          <w:rStyle w:val="FontStyle18"/>
          <w:rFonts w:ascii="Times New Roman" w:hAnsi="Times New Roman" w:cs="Times New Roman"/>
          <w:sz w:val="28"/>
          <w:szCs w:val="28"/>
          <w:lang w:val="en-US" w:eastAsia="en-US"/>
        </w:rPr>
        <w:t>Parliame</w:t>
      </w:r>
      <w:r>
        <w:rPr>
          <w:rStyle w:val="FontStyle18"/>
          <w:rFonts w:ascii="Times New Roman" w:hAnsi="Times New Roman" w:cs="Times New Roman"/>
          <w:sz w:val="28"/>
          <w:szCs w:val="28"/>
          <w:lang w:val="en-US" w:eastAsia="en-US"/>
        </w:rPr>
        <w:t>nt</w:t>
      </w:r>
    </w:p>
    <w:p w:rsidR="00DA7C04" w:rsidRDefault="00DA7C04" w:rsidP="006B093E">
      <w:pPr>
        <w:pStyle w:val="Style3"/>
        <w:widowControl/>
        <w:numPr>
          <w:ilvl w:val="0"/>
          <w:numId w:val="28"/>
        </w:numPr>
        <w:tabs>
          <w:tab w:val="left" w:pos="269"/>
        </w:tabs>
        <w:spacing w:line="360" w:lineRule="auto"/>
        <w:jc w:val="both"/>
        <w:rPr>
          <w:rStyle w:val="FontStyle17"/>
          <w:rFonts w:ascii="Times New Roman" w:hAnsi="Times New Roman" w:cs="Times New Roman"/>
          <w:sz w:val="28"/>
          <w:szCs w:val="28"/>
          <w:lang w:val="en-US"/>
        </w:rPr>
      </w:pPr>
      <w:r>
        <w:rPr>
          <w:rStyle w:val="FontStyle17"/>
          <w:rFonts w:ascii="Times New Roman" w:hAnsi="Times New Roman" w:cs="Times New Roman"/>
          <w:sz w:val="28"/>
          <w:szCs w:val="28"/>
          <w:lang w:val="en-US" w:eastAsia="en-US"/>
        </w:rPr>
        <w:t>Her Majesty's Government, in spite of its name, derives its authority and power from its party representation in Parli</w:t>
      </w:r>
      <w:r>
        <w:rPr>
          <w:rStyle w:val="FontStyle17"/>
          <w:rFonts w:ascii="Times New Roman" w:hAnsi="Times New Roman" w:cs="Times New Roman"/>
          <w:b/>
          <w:sz w:val="28"/>
          <w:szCs w:val="28"/>
          <w:lang w:val="en-US" w:eastAsia="en-US"/>
        </w:rPr>
        <w:t>a</w:t>
      </w:r>
      <w:r>
        <w:rPr>
          <w:rStyle w:val="FontStyle17"/>
          <w:rFonts w:ascii="Times New Roman" w:hAnsi="Times New Roman" w:cs="Times New Roman"/>
          <w:sz w:val="28"/>
          <w:szCs w:val="28"/>
          <w:lang w:val="en-US" w:eastAsia="en-US"/>
        </w:rPr>
        <w:t>ment. Parliament is</w:t>
      </w:r>
      <w:r w:rsidR="00836F35" w:rsidRPr="00836F35">
        <w:rPr>
          <w:rStyle w:val="FontStyle17"/>
          <w:rFonts w:ascii="Times New Roman" w:hAnsi="Times New Roman" w:cs="Times New Roman"/>
          <w:sz w:val="28"/>
          <w:szCs w:val="28"/>
          <w:lang w:val="en-US" w:eastAsia="en-US"/>
        </w:rPr>
        <w:t xml:space="preserve"> </w:t>
      </w:r>
      <w:r>
        <w:rPr>
          <w:rStyle w:val="FontStyle17"/>
          <w:rFonts w:ascii="Times New Roman" w:hAnsi="Times New Roman" w:cs="Times New Roman"/>
          <w:sz w:val="28"/>
          <w:szCs w:val="28"/>
          <w:lang w:val="en-US" w:eastAsia="en-US"/>
        </w:rPr>
        <w:t>housed in the Palace of Westminster, once a home of the monarchy. Like the monarchy, Parliament is an ancient institution, dating from the middle of the thirteenth century. Parliament is the seat of British democracy, but it is perhaps important to remember that while the House of Lords was</w:t>
      </w:r>
      <w:r w:rsidR="00836F35" w:rsidRPr="00836F35">
        <w:rPr>
          <w:rStyle w:val="FontStyle17"/>
          <w:rFonts w:ascii="Times New Roman" w:hAnsi="Times New Roman" w:cs="Times New Roman"/>
          <w:sz w:val="28"/>
          <w:szCs w:val="28"/>
          <w:lang w:val="en-US" w:eastAsia="en-US"/>
        </w:rPr>
        <w:t xml:space="preserve"> </w:t>
      </w:r>
      <w:r>
        <w:rPr>
          <w:rStyle w:val="FontStyle17"/>
          <w:rFonts w:ascii="Times New Roman" w:hAnsi="Times New Roman" w:cs="Times New Roman"/>
          <w:sz w:val="28"/>
          <w:szCs w:val="28"/>
          <w:lang w:val="en-US" w:eastAsia="en-US"/>
        </w:rPr>
        <w:t>created in order to provide a council of the nobility for the king, the Commons were summoned originally in order to provide the king with money.</w:t>
      </w:r>
    </w:p>
    <w:p w:rsidR="00DA7C04" w:rsidRDefault="00DA7C04" w:rsidP="006B093E">
      <w:pPr>
        <w:pStyle w:val="Style3"/>
        <w:widowControl/>
        <w:numPr>
          <w:ilvl w:val="0"/>
          <w:numId w:val="28"/>
        </w:numPr>
        <w:tabs>
          <w:tab w:val="left" w:pos="269"/>
        </w:tabs>
        <w:spacing w:line="360" w:lineRule="auto"/>
        <w:jc w:val="both"/>
        <w:rPr>
          <w:rStyle w:val="FontStyle17"/>
          <w:rFonts w:ascii="Times New Roman" w:hAnsi="Times New Roman" w:cs="Times New Roman"/>
          <w:sz w:val="28"/>
          <w:szCs w:val="28"/>
          <w:lang w:val="en-US"/>
        </w:rPr>
      </w:pPr>
      <w:r>
        <w:rPr>
          <w:rStyle w:val="FontStyle17"/>
          <w:rFonts w:ascii="Times New Roman" w:hAnsi="Times New Roman" w:cs="Times New Roman"/>
          <w:sz w:val="28"/>
          <w:szCs w:val="28"/>
          <w:lang w:val="en-US" w:eastAsia="en-US"/>
        </w:rPr>
        <w:t xml:space="preserve">The reigning monarch is not only the head of state but is a symbol of the unity of the nation. The monarchy is </w:t>
      </w:r>
      <w:smartTag w:uri="urn:schemas-microsoft-com:office:smarttags" w:element="place">
        <w:smartTag w:uri="urn:schemas-microsoft-com:office:smarttags" w:element="country-region">
          <w:r>
            <w:rPr>
              <w:rStyle w:val="FontStyle17"/>
              <w:rFonts w:ascii="Times New Roman" w:hAnsi="Times New Roman" w:cs="Times New Roman"/>
              <w:sz w:val="28"/>
              <w:szCs w:val="28"/>
              <w:lang w:val="en-US" w:eastAsia="en-US"/>
            </w:rPr>
            <w:t>Britain</w:t>
          </w:r>
        </w:smartTag>
      </w:smartTag>
      <w:r>
        <w:rPr>
          <w:rStyle w:val="FontStyle17"/>
          <w:rFonts w:ascii="Times New Roman" w:hAnsi="Times New Roman" w:cs="Times New Roman"/>
          <w:sz w:val="28"/>
          <w:szCs w:val="28"/>
          <w:lang w:val="en-US" w:eastAsia="en-US"/>
        </w:rPr>
        <w:t>'s oldest secular institution, its continuity for over a thousand years broken only once by a republic that lasted a mere eleven years (1649-60). The monarchy is hereditary, the succession passing automatically to the oldest male</w:t>
      </w:r>
      <w:r w:rsidR="00836F35" w:rsidRPr="00836F35">
        <w:rPr>
          <w:rStyle w:val="FontStyle17"/>
          <w:rFonts w:ascii="Times New Roman" w:hAnsi="Times New Roman" w:cs="Times New Roman"/>
          <w:sz w:val="28"/>
          <w:szCs w:val="28"/>
          <w:lang w:val="en-US" w:eastAsia="en-US"/>
        </w:rPr>
        <w:t xml:space="preserve"> </w:t>
      </w:r>
      <w:proofErr w:type="gramStart"/>
      <w:r>
        <w:rPr>
          <w:rStyle w:val="FontStyle17"/>
          <w:rFonts w:ascii="Times New Roman" w:hAnsi="Times New Roman" w:cs="Times New Roman"/>
          <w:sz w:val="28"/>
          <w:szCs w:val="28"/>
          <w:lang w:val="en-US" w:eastAsia="en-US"/>
        </w:rPr>
        <w:t>child,</w:t>
      </w:r>
      <w:proofErr w:type="gramEnd"/>
      <w:r>
        <w:rPr>
          <w:rStyle w:val="FontStyle17"/>
          <w:rFonts w:ascii="Times New Roman" w:hAnsi="Times New Roman" w:cs="Times New Roman"/>
          <w:sz w:val="28"/>
          <w:szCs w:val="28"/>
          <w:lang w:val="en-US" w:eastAsia="en-US"/>
        </w:rPr>
        <w:t xml:space="preserve"> or in the absence of males to the oldest female offspring of the monarch. By law, the monarch is head of the executive and of the judiciary, head of the Church of England, and commander-in-chief of the armed forces.</w:t>
      </w:r>
    </w:p>
    <w:p w:rsidR="00DA7C04" w:rsidRDefault="00DA7C04" w:rsidP="006B093E">
      <w:pPr>
        <w:pStyle w:val="Style3"/>
        <w:widowControl/>
        <w:numPr>
          <w:ilvl w:val="0"/>
          <w:numId w:val="28"/>
        </w:numPr>
        <w:tabs>
          <w:tab w:val="left" w:pos="269"/>
        </w:tabs>
        <w:spacing w:line="360" w:lineRule="auto"/>
        <w:ind w:left="269" w:hanging="269"/>
        <w:jc w:val="both"/>
        <w:rPr>
          <w:rStyle w:val="FontStyle17"/>
          <w:rFonts w:ascii="Times New Roman" w:hAnsi="Times New Roman" w:cs="Times New Roman"/>
          <w:sz w:val="28"/>
          <w:szCs w:val="28"/>
          <w:lang w:val="en-US"/>
        </w:rPr>
      </w:pPr>
      <w:r>
        <w:rPr>
          <w:rStyle w:val="FontStyle17"/>
          <w:rFonts w:ascii="Times New Roman" w:hAnsi="Times New Roman" w:cs="Times New Roman"/>
          <w:sz w:val="28"/>
          <w:szCs w:val="28"/>
          <w:lang w:val="en-US" w:eastAsia="en-US"/>
        </w:rPr>
        <w:lastRenderedPageBreak/>
        <w:t xml:space="preserve">The dynamic power of Parliament lies in its lower chamber. Of its 650 members, 523 represent constituencies in </w:t>
      </w:r>
      <w:smartTag w:uri="urn:schemas-microsoft-com:office:smarttags" w:element="country-region">
        <w:r>
          <w:rPr>
            <w:rStyle w:val="FontStyle17"/>
            <w:rFonts w:ascii="Times New Roman" w:hAnsi="Times New Roman" w:cs="Times New Roman"/>
            <w:sz w:val="28"/>
            <w:szCs w:val="28"/>
            <w:lang w:val="en-US" w:eastAsia="en-US"/>
          </w:rPr>
          <w:t>England</w:t>
        </w:r>
      </w:smartTag>
      <w:r>
        <w:rPr>
          <w:rStyle w:val="FontStyle17"/>
          <w:rFonts w:ascii="Times New Roman" w:hAnsi="Times New Roman" w:cs="Times New Roman"/>
          <w:sz w:val="28"/>
          <w:szCs w:val="28"/>
          <w:lang w:val="en-US" w:eastAsia="en-US"/>
        </w:rPr>
        <w:t xml:space="preserve">, </w:t>
      </w:r>
      <w:smartTag w:uri="urn:schemas-microsoft-com:office:smarttags" w:element="metricconverter">
        <w:smartTagPr>
          <w:attr w:name="ProductID" w:val="38 in"/>
        </w:smartTagPr>
        <w:r>
          <w:rPr>
            <w:rStyle w:val="FontStyle17"/>
            <w:rFonts w:ascii="Times New Roman" w:hAnsi="Times New Roman" w:cs="Times New Roman"/>
            <w:sz w:val="28"/>
            <w:szCs w:val="28"/>
            <w:lang w:val="en-US" w:eastAsia="en-US"/>
          </w:rPr>
          <w:t>38 in</w:t>
        </w:r>
      </w:smartTag>
      <w:r>
        <w:rPr>
          <w:rStyle w:val="FontStyle17"/>
          <w:rFonts w:ascii="Times New Roman" w:hAnsi="Times New Roman" w:cs="Times New Roman"/>
          <w:sz w:val="28"/>
          <w:szCs w:val="28"/>
          <w:lang w:val="en-US" w:eastAsia="en-US"/>
        </w:rPr>
        <w:t xml:space="preserve"> </w:t>
      </w:r>
      <w:smartTag w:uri="urn:schemas-microsoft-com:office:smarttags" w:element="country-region">
        <w:r>
          <w:rPr>
            <w:rStyle w:val="FontStyle17"/>
            <w:rFonts w:ascii="Times New Roman" w:hAnsi="Times New Roman" w:cs="Times New Roman"/>
            <w:sz w:val="28"/>
            <w:szCs w:val="28"/>
            <w:lang w:val="en-US" w:eastAsia="en-US"/>
          </w:rPr>
          <w:t>Wales</w:t>
        </w:r>
      </w:smartTag>
      <w:r>
        <w:rPr>
          <w:rStyle w:val="FontStyle17"/>
          <w:rFonts w:ascii="Times New Roman" w:hAnsi="Times New Roman" w:cs="Times New Roman"/>
          <w:sz w:val="28"/>
          <w:szCs w:val="28"/>
          <w:lang w:val="en-US" w:eastAsia="en-US"/>
        </w:rPr>
        <w:t xml:space="preserve">, </w:t>
      </w:r>
      <w:smartTag w:uri="urn:schemas-microsoft-com:office:smarttags" w:element="metricconverter">
        <w:smartTagPr>
          <w:attr w:name="ProductID" w:val="72 in"/>
        </w:smartTagPr>
        <w:r>
          <w:rPr>
            <w:rStyle w:val="FontStyle17"/>
            <w:rFonts w:ascii="Times New Roman" w:hAnsi="Times New Roman" w:cs="Times New Roman"/>
            <w:sz w:val="28"/>
            <w:szCs w:val="28"/>
            <w:lang w:val="en-US" w:eastAsia="en-US"/>
          </w:rPr>
          <w:t>72 in</w:t>
        </w:r>
      </w:smartTag>
      <w:r>
        <w:rPr>
          <w:rStyle w:val="FontStyle17"/>
          <w:rFonts w:ascii="Times New Roman" w:hAnsi="Times New Roman" w:cs="Times New Roman"/>
          <w:sz w:val="28"/>
          <w:szCs w:val="28"/>
          <w:lang w:val="en-US" w:eastAsia="en-US"/>
        </w:rPr>
        <w:t xml:space="preserve"> </w:t>
      </w:r>
      <w:smartTag w:uri="urn:schemas-microsoft-com:office:smarttags" w:element="country-region">
        <w:r>
          <w:rPr>
            <w:rStyle w:val="FontStyle17"/>
            <w:rFonts w:ascii="Times New Roman" w:hAnsi="Times New Roman" w:cs="Times New Roman"/>
            <w:sz w:val="28"/>
            <w:szCs w:val="28"/>
            <w:lang w:val="en-US" w:eastAsia="en-US"/>
          </w:rPr>
          <w:t>Scotland</w:t>
        </w:r>
      </w:smartTag>
      <w:r>
        <w:rPr>
          <w:rStyle w:val="FontStyle17"/>
          <w:rFonts w:ascii="Times New Roman" w:hAnsi="Times New Roman" w:cs="Times New Roman"/>
          <w:sz w:val="28"/>
          <w:szCs w:val="28"/>
          <w:lang w:val="en-US" w:eastAsia="en-US"/>
        </w:rPr>
        <w:t xml:space="preserve"> and </w:t>
      </w:r>
      <w:smartTag w:uri="urn:schemas-microsoft-com:office:smarttags" w:element="metricconverter">
        <w:smartTagPr>
          <w:attr w:name="ProductID" w:val="17 in"/>
        </w:smartTagPr>
        <w:r>
          <w:rPr>
            <w:rStyle w:val="FontStyle17"/>
            <w:rFonts w:ascii="Times New Roman" w:hAnsi="Times New Roman" w:cs="Times New Roman"/>
            <w:sz w:val="28"/>
            <w:szCs w:val="28"/>
            <w:lang w:val="en-US" w:eastAsia="en-US"/>
          </w:rPr>
          <w:t>17 in</w:t>
        </w:r>
      </w:smartTag>
      <w:r>
        <w:rPr>
          <w:rStyle w:val="FontStyle17"/>
          <w:rFonts w:ascii="Times New Roman" w:hAnsi="Times New Roman" w:cs="Times New Roman"/>
          <w:sz w:val="28"/>
          <w:szCs w:val="28"/>
          <w:lang w:val="en-US" w:eastAsia="en-US"/>
        </w:rPr>
        <w:t xml:space="preserve"> </w:t>
      </w:r>
      <w:smartTag w:uri="urn:schemas-microsoft-com:office:smarttags" w:element="place">
        <w:smartTag w:uri="urn:schemas-microsoft-com:office:smarttags" w:element="country-region">
          <w:r>
            <w:rPr>
              <w:rStyle w:val="FontStyle17"/>
              <w:rFonts w:ascii="Times New Roman" w:hAnsi="Times New Roman" w:cs="Times New Roman"/>
              <w:sz w:val="28"/>
              <w:szCs w:val="28"/>
              <w:lang w:val="en-US" w:eastAsia="en-US"/>
            </w:rPr>
            <w:t>Northern Ireland</w:t>
          </w:r>
        </w:smartTag>
      </w:smartTag>
      <w:r>
        <w:rPr>
          <w:rStyle w:val="FontStyle17"/>
          <w:rFonts w:ascii="Times New Roman" w:hAnsi="Times New Roman" w:cs="Times New Roman"/>
          <w:sz w:val="28"/>
          <w:szCs w:val="28"/>
          <w:lang w:val="en-US" w:eastAsia="en-US"/>
        </w:rPr>
        <w:t>. In the Commons debating chamber there are only seats for 370 members, but it is unusual for all members to be present at any one time, except on matters of great interest/importance. Many MPs find themselves in other rooms of the Commons, participating in a variety of committees and meetings necessary for an effective parliamentary process.</w:t>
      </w:r>
    </w:p>
    <w:p w:rsidR="00DA7C04" w:rsidRDefault="00DA7C04" w:rsidP="006B093E">
      <w:pPr>
        <w:pStyle w:val="Style8"/>
        <w:widowControl/>
        <w:spacing w:line="360" w:lineRule="auto"/>
        <w:ind w:left="284" w:right="-1" w:hanging="284"/>
        <w:jc w:val="both"/>
        <w:rPr>
          <w:rStyle w:val="FontStyle17"/>
          <w:rFonts w:ascii="Times New Roman" w:hAnsi="Times New Roman" w:cs="Times New Roman"/>
          <w:sz w:val="28"/>
          <w:szCs w:val="28"/>
          <w:lang w:val="en-US" w:eastAsia="en-US"/>
        </w:rPr>
      </w:pPr>
      <w:r w:rsidRPr="00725430">
        <w:rPr>
          <w:rStyle w:val="FontStyle17"/>
          <w:rFonts w:ascii="Times New Roman" w:hAnsi="Times New Roman" w:cs="Times New Roman"/>
          <w:b/>
          <w:sz w:val="28"/>
          <w:szCs w:val="28"/>
          <w:lang w:val="en-US" w:eastAsia="en-US"/>
        </w:rPr>
        <w:t>19.</w:t>
      </w:r>
      <w:smartTag w:uri="urn:schemas-microsoft-com:office:smarttags" w:element="place">
        <w:smartTag w:uri="urn:schemas-microsoft-com:office:smarttags" w:element="country-region">
          <w:r>
            <w:rPr>
              <w:rStyle w:val="FontStyle17"/>
              <w:rFonts w:ascii="Times New Roman" w:hAnsi="Times New Roman" w:cs="Times New Roman"/>
              <w:sz w:val="28"/>
              <w:szCs w:val="28"/>
              <w:lang w:val="en-US" w:eastAsia="en-US"/>
            </w:rPr>
            <w:t>Britain</w:t>
          </w:r>
        </w:smartTag>
      </w:smartTag>
      <w:r>
        <w:rPr>
          <w:rStyle w:val="FontStyle17"/>
          <w:rFonts w:ascii="Times New Roman" w:hAnsi="Times New Roman" w:cs="Times New Roman"/>
          <w:sz w:val="28"/>
          <w:szCs w:val="28"/>
          <w:lang w:val="en-US" w:eastAsia="en-US"/>
        </w:rPr>
        <w:t xml:space="preserve"> is a democracy, yet its people are not, as one might expect in a democracy, constitutionally in control of the state. The constitutional situation is an apparently contradictory one. As a result of a historical process the people of </w:t>
      </w:r>
      <w:smartTag w:uri="urn:schemas-microsoft-com:office:smarttags" w:element="place">
        <w:smartTag w:uri="urn:schemas-microsoft-com:office:smarttags" w:element="country-region">
          <w:r>
            <w:rPr>
              <w:rStyle w:val="FontStyle17"/>
              <w:rFonts w:ascii="Times New Roman" w:hAnsi="Times New Roman" w:cs="Times New Roman"/>
              <w:sz w:val="28"/>
              <w:szCs w:val="28"/>
              <w:lang w:val="en-US" w:eastAsia="en-US"/>
            </w:rPr>
            <w:t>Britain</w:t>
          </w:r>
        </w:smartTag>
      </w:smartTag>
      <w:r>
        <w:rPr>
          <w:rStyle w:val="FontStyle17"/>
          <w:rFonts w:ascii="Times New Roman" w:hAnsi="Times New Roman" w:cs="Times New Roman"/>
          <w:sz w:val="28"/>
          <w:szCs w:val="28"/>
          <w:lang w:val="en-US" w:eastAsia="en-US"/>
        </w:rPr>
        <w:t xml:space="preserve"> are subjects of the Crown, accepting the Queen as the head of the state. Yet even the Queen is not sovereign in any substantial sense since she receives her </w:t>
      </w:r>
      <w:proofErr w:type="gramStart"/>
      <w:r>
        <w:rPr>
          <w:rStyle w:val="FontStyle17"/>
          <w:rFonts w:ascii="Times New Roman" w:hAnsi="Times New Roman" w:cs="Times New Roman"/>
          <w:sz w:val="28"/>
          <w:szCs w:val="28"/>
          <w:lang w:val="en-US" w:eastAsia="en-US"/>
        </w:rPr>
        <w:t>authority</w:t>
      </w:r>
      <w:r w:rsidR="00836F35" w:rsidRPr="00836F35">
        <w:rPr>
          <w:rStyle w:val="FontStyle17"/>
          <w:rFonts w:ascii="Times New Roman" w:hAnsi="Times New Roman" w:cs="Times New Roman"/>
          <w:sz w:val="28"/>
          <w:szCs w:val="28"/>
          <w:lang w:val="en-US" w:eastAsia="en-US"/>
        </w:rPr>
        <w:t xml:space="preserve">  </w:t>
      </w:r>
      <w:r>
        <w:rPr>
          <w:rStyle w:val="FontStyle17"/>
          <w:rFonts w:ascii="Times New Roman" w:hAnsi="Times New Roman" w:cs="Times New Roman"/>
          <w:sz w:val="28"/>
          <w:szCs w:val="28"/>
          <w:lang w:val="en-US" w:eastAsia="en-US"/>
        </w:rPr>
        <w:t>from</w:t>
      </w:r>
      <w:proofErr w:type="gramEnd"/>
      <w:r>
        <w:rPr>
          <w:rStyle w:val="FontStyle17"/>
          <w:rFonts w:ascii="Times New Roman" w:hAnsi="Times New Roman" w:cs="Times New Roman"/>
          <w:sz w:val="28"/>
          <w:szCs w:val="28"/>
          <w:lang w:val="en-US" w:eastAsia="en-US"/>
        </w:rPr>
        <w:t xml:space="preserve"> Parliament and is subject to its direction in almost all matters. This curious situation came about as a result of a long struggle for power between the Crown and Parliament during the sixteenth and the seventeenth centuries.</w:t>
      </w:r>
    </w:p>
    <w:p w:rsidR="00DA7C04" w:rsidRDefault="00DA7C04" w:rsidP="006B093E">
      <w:pPr>
        <w:pStyle w:val="Style3"/>
        <w:widowControl/>
        <w:tabs>
          <w:tab w:val="left" w:pos="264"/>
        </w:tabs>
        <w:spacing w:line="360" w:lineRule="auto"/>
        <w:ind w:left="264" w:right="115" w:hanging="264"/>
        <w:jc w:val="both"/>
        <w:rPr>
          <w:rStyle w:val="FontStyle17"/>
          <w:rFonts w:ascii="Times New Roman" w:hAnsi="Times New Roman" w:cs="Times New Roman"/>
          <w:sz w:val="28"/>
          <w:szCs w:val="28"/>
          <w:lang w:val="en-US" w:eastAsia="en-US"/>
        </w:rPr>
      </w:pPr>
      <w:r w:rsidRPr="00725430">
        <w:rPr>
          <w:rStyle w:val="FontStyle17"/>
          <w:rFonts w:ascii="Times New Roman" w:hAnsi="Times New Roman" w:cs="Times New Roman"/>
          <w:b/>
          <w:sz w:val="28"/>
          <w:szCs w:val="28"/>
          <w:lang w:val="en-US"/>
        </w:rPr>
        <w:t>20.</w:t>
      </w:r>
      <w:r w:rsidRPr="00725430">
        <w:rPr>
          <w:rStyle w:val="FontStyle17"/>
          <w:rFonts w:ascii="Times New Roman" w:hAnsi="Times New Roman" w:cs="Times New Roman"/>
          <w:b/>
          <w:sz w:val="28"/>
          <w:szCs w:val="28"/>
          <w:lang w:val="en-US"/>
        </w:rPr>
        <w:tab/>
      </w:r>
      <w:r>
        <w:rPr>
          <w:rStyle w:val="FontStyle17"/>
          <w:rFonts w:ascii="Times New Roman" w:hAnsi="Times New Roman" w:cs="Times New Roman"/>
          <w:sz w:val="28"/>
          <w:szCs w:val="28"/>
          <w:lang w:val="en-US"/>
        </w:rPr>
        <w:t xml:space="preserve">Her Majesty's Government governs in the name of the Queen, and its hub, </w:t>
      </w:r>
      <w:proofErr w:type="gramStart"/>
      <w:r>
        <w:rPr>
          <w:rStyle w:val="FontStyle17"/>
          <w:rFonts w:ascii="Times New Roman" w:hAnsi="Times New Roman" w:cs="Times New Roman"/>
          <w:sz w:val="28"/>
          <w:szCs w:val="28"/>
          <w:lang w:val="en-US"/>
        </w:rPr>
        <w:t>Downing</w:t>
      </w:r>
      <w:r w:rsidR="00836F35" w:rsidRPr="00836F35">
        <w:rPr>
          <w:rStyle w:val="FontStyle17"/>
          <w:rFonts w:ascii="Times New Roman" w:hAnsi="Times New Roman" w:cs="Times New Roman"/>
          <w:sz w:val="28"/>
          <w:szCs w:val="28"/>
          <w:lang w:val="en-US"/>
        </w:rPr>
        <w:t xml:space="preserve">  </w:t>
      </w:r>
      <w:r>
        <w:rPr>
          <w:rStyle w:val="FontStyle17"/>
          <w:rFonts w:ascii="Times New Roman" w:hAnsi="Times New Roman" w:cs="Times New Roman"/>
          <w:sz w:val="28"/>
          <w:szCs w:val="28"/>
          <w:lang w:val="en-US"/>
        </w:rPr>
        <w:t>Street</w:t>
      </w:r>
      <w:proofErr w:type="gramEnd"/>
      <w:r>
        <w:rPr>
          <w:rStyle w:val="FontStyle17"/>
          <w:rFonts w:ascii="Times New Roman" w:hAnsi="Times New Roman" w:cs="Times New Roman"/>
          <w:sz w:val="28"/>
          <w:szCs w:val="28"/>
          <w:lang w:val="en-US"/>
        </w:rPr>
        <w:t xml:space="preserve"> lies in Whitehall, a short walk from Parliament. Following a general election,</w:t>
      </w:r>
      <w:r w:rsidR="00836F35" w:rsidRPr="00836F35">
        <w:rPr>
          <w:rStyle w:val="FontStyle17"/>
          <w:rFonts w:ascii="Times New Roman" w:hAnsi="Times New Roman" w:cs="Times New Roman"/>
          <w:sz w:val="28"/>
          <w:szCs w:val="28"/>
          <w:lang w:val="en-US"/>
        </w:rPr>
        <w:t xml:space="preserve"> </w:t>
      </w:r>
      <w:r>
        <w:rPr>
          <w:rStyle w:val="FontStyle17"/>
          <w:rFonts w:ascii="Times New Roman" w:hAnsi="Times New Roman" w:cs="Times New Roman"/>
          <w:sz w:val="28"/>
          <w:szCs w:val="28"/>
          <w:lang w:val="en-US"/>
        </w:rPr>
        <w:t>the Queen invites the leader of the majority party represented in the Commons,</w:t>
      </w:r>
      <w:r w:rsidR="00836F35" w:rsidRPr="00836F35">
        <w:rPr>
          <w:rStyle w:val="FontStyle17"/>
          <w:rFonts w:ascii="Times New Roman" w:hAnsi="Times New Roman" w:cs="Times New Roman"/>
          <w:sz w:val="28"/>
          <w:szCs w:val="28"/>
          <w:lang w:val="en-US"/>
        </w:rPr>
        <w:t xml:space="preserve"> </w:t>
      </w:r>
      <w:r>
        <w:rPr>
          <w:rStyle w:val="FontStyle17"/>
          <w:rFonts w:ascii="Times New Roman" w:hAnsi="Times New Roman" w:cs="Times New Roman"/>
          <w:sz w:val="28"/>
          <w:szCs w:val="28"/>
          <w:lang w:val="en-US" w:eastAsia="en-US"/>
        </w:rPr>
        <w:t>to form a government on her behalf. Government ministers are invariably members of the House of Commons, but occasionally members of the House of Lords are appointed. All government members continue to represent the "constituencies" which elected them.</w:t>
      </w:r>
    </w:p>
    <w:p w:rsidR="00DA7C04" w:rsidRDefault="00DA7C04" w:rsidP="006B093E">
      <w:pPr>
        <w:pStyle w:val="Style3"/>
        <w:widowControl/>
        <w:tabs>
          <w:tab w:val="left" w:pos="264"/>
        </w:tabs>
        <w:spacing w:line="360" w:lineRule="auto"/>
        <w:ind w:firstLine="0"/>
        <w:jc w:val="both"/>
        <w:rPr>
          <w:rStyle w:val="FontStyle17"/>
          <w:rFonts w:ascii="Times New Roman" w:hAnsi="Times New Roman" w:cs="Times New Roman"/>
          <w:sz w:val="28"/>
          <w:szCs w:val="28"/>
          <w:lang w:val="en-US"/>
        </w:rPr>
      </w:pPr>
      <w:r>
        <w:rPr>
          <w:rStyle w:val="FontStyle17"/>
          <w:rFonts w:ascii="Times New Roman" w:hAnsi="Times New Roman" w:cs="Times New Roman"/>
          <w:b/>
          <w:sz w:val="28"/>
          <w:szCs w:val="28"/>
          <w:lang w:val="en-US"/>
        </w:rPr>
        <w:t>21</w:t>
      </w:r>
      <w:r w:rsidRPr="00725430">
        <w:rPr>
          <w:rStyle w:val="FontStyle17"/>
          <w:rFonts w:ascii="Times New Roman" w:hAnsi="Times New Roman" w:cs="Times New Roman"/>
          <w:b/>
          <w:sz w:val="28"/>
          <w:szCs w:val="28"/>
          <w:lang w:val="en-US"/>
        </w:rPr>
        <w:t>.</w:t>
      </w:r>
      <w:r w:rsidRPr="00725430">
        <w:rPr>
          <w:rStyle w:val="FontStyle17"/>
          <w:rFonts w:ascii="Times New Roman" w:hAnsi="Times New Roman" w:cs="Times New Roman"/>
          <w:b/>
          <w:sz w:val="28"/>
          <w:szCs w:val="28"/>
          <w:lang w:val="en-US"/>
        </w:rPr>
        <w:tab/>
      </w:r>
      <w:r>
        <w:rPr>
          <w:rStyle w:val="FontStyle17"/>
          <w:rFonts w:ascii="Times New Roman" w:hAnsi="Times New Roman" w:cs="Times New Roman"/>
          <w:sz w:val="28"/>
          <w:szCs w:val="28"/>
          <w:lang w:val="en-US"/>
        </w:rPr>
        <w:t>Each parliamentary session begins with the "State Opening of Parliament",</w:t>
      </w:r>
    </w:p>
    <w:p w:rsidR="00DA7C04" w:rsidRDefault="00DA7C04" w:rsidP="006B093E">
      <w:pPr>
        <w:pStyle w:val="Style8"/>
        <w:widowControl/>
        <w:spacing w:line="360" w:lineRule="auto"/>
        <w:ind w:left="269"/>
        <w:jc w:val="both"/>
        <w:rPr>
          <w:rStyle w:val="FontStyle17"/>
          <w:rFonts w:ascii="Times New Roman" w:hAnsi="Times New Roman" w:cs="Times New Roman"/>
          <w:sz w:val="28"/>
          <w:szCs w:val="28"/>
          <w:lang w:val="en-US" w:eastAsia="en-US"/>
        </w:rPr>
      </w:pPr>
      <w:proofErr w:type="gramStart"/>
      <w:r>
        <w:rPr>
          <w:rStyle w:val="FontStyle17"/>
          <w:rFonts w:ascii="Times New Roman" w:hAnsi="Times New Roman" w:cs="Times New Roman"/>
          <w:sz w:val="28"/>
          <w:szCs w:val="28"/>
          <w:lang w:val="en-US" w:eastAsia="en-US"/>
        </w:rPr>
        <w:t>a</w:t>
      </w:r>
      <w:proofErr w:type="gramEnd"/>
      <w:r>
        <w:rPr>
          <w:rStyle w:val="FontStyle17"/>
          <w:rFonts w:ascii="Times New Roman" w:hAnsi="Times New Roman" w:cs="Times New Roman"/>
          <w:sz w:val="28"/>
          <w:szCs w:val="28"/>
          <w:lang w:val="en-US" w:eastAsia="en-US"/>
        </w:rPr>
        <w:t xml:space="preserve"> ceremonial occasion in which the Queen proceeds from Buckingham Palace to the</w:t>
      </w:r>
      <w:r w:rsidR="00836F35" w:rsidRPr="00836F35">
        <w:rPr>
          <w:rStyle w:val="FontStyle17"/>
          <w:rFonts w:ascii="Times New Roman" w:hAnsi="Times New Roman" w:cs="Times New Roman"/>
          <w:sz w:val="28"/>
          <w:szCs w:val="28"/>
          <w:lang w:val="en-US" w:eastAsia="en-US"/>
        </w:rPr>
        <w:t xml:space="preserve"> </w:t>
      </w:r>
      <w:r>
        <w:rPr>
          <w:rStyle w:val="FontStyle17"/>
          <w:rFonts w:ascii="Times New Roman" w:hAnsi="Times New Roman" w:cs="Times New Roman"/>
          <w:sz w:val="28"/>
          <w:szCs w:val="28"/>
          <w:lang w:val="en-US" w:eastAsia="en-US"/>
        </w:rPr>
        <w:t>Palace of Westminster where she delivers the Queen's Speech from her throne in the</w:t>
      </w:r>
      <w:r w:rsidR="00836F35" w:rsidRPr="00836F35">
        <w:rPr>
          <w:rStyle w:val="FontStyle17"/>
          <w:rFonts w:ascii="Times New Roman" w:hAnsi="Times New Roman" w:cs="Times New Roman"/>
          <w:sz w:val="28"/>
          <w:szCs w:val="28"/>
          <w:lang w:val="en-US" w:eastAsia="en-US"/>
        </w:rPr>
        <w:t xml:space="preserve"> </w:t>
      </w:r>
      <w:r>
        <w:rPr>
          <w:rStyle w:val="FontStyle17"/>
          <w:rFonts w:ascii="Times New Roman" w:hAnsi="Times New Roman" w:cs="Times New Roman"/>
          <w:sz w:val="28"/>
          <w:szCs w:val="28"/>
          <w:lang w:val="en-US" w:eastAsia="en-US"/>
        </w:rPr>
        <w:t>House of Lords. Her speech is drafted by her government, and describes what the</w:t>
      </w:r>
      <w:r w:rsidR="00836F35" w:rsidRPr="00836F35">
        <w:rPr>
          <w:rStyle w:val="FontStyle17"/>
          <w:rFonts w:ascii="Times New Roman" w:hAnsi="Times New Roman" w:cs="Times New Roman"/>
          <w:sz w:val="28"/>
          <w:szCs w:val="28"/>
          <w:lang w:val="en-US" w:eastAsia="en-US"/>
        </w:rPr>
        <w:t xml:space="preserve"> </w:t>
      </w:r>
      <w:r>
        <w:rPr>
          <w:rStyle w:val="FontStyle17"/>
          <w:rFonts w:ascii="Times New Roman" w:hAnsi="Times New Roman" w:cs="Times New Roman"/>
          <w:sz w:val="28"/>
          <w:szCs w:val="28"/>
          <w:lang w:val="en-US" w:eastAsia="en-US"/>
        </w:rPr>
        <w:t>government intends to implement during the forthcoming session. Leading members</w:t>
      </w:r>
      <w:r w:rsidR="00836F35" w:rsidRPr="00836F35">
        <w:rPr>
          <w:rStyle w:val="FontStyle17"/>
          <w:rFonts w:ascii="Times New Roman" w:hAnsi="Times New Roman" w:cs="Times New Roman"/>
          <w:sz w:val="28"/>
          <w:szCs w:val="28"/>
          <w:lang w:val="en-US" w:eastAsia="en-US"/>
        </w:rPr>
        <w:t xml:space="preserve"> </w:t>
      </w:r>
      <w:proofErr w:type="gramStart"/>
      <w:r>
        <w:rPr>
          <w:rStyle w:val="FontStyle17"/>
          <w:rFonts w:ascii="Times New Roman" w:hAnsi="Times New Roman" w:cs="Times New Roman"/>
          <w:sz w:val="28"/>
          <w:szCs w:val="28"/>
          <w:lang w:val="en-US" w:eastAsia="en-US"/>
        </w:rPr>
        <w:t>of</w:t>
      </w:r>
      <w:r w:rsidR="00836F35" w:rsidRPr="00836F35">
        <w:rPr>
          <w:rStyle w:val="FontStyle17"/>
          <w:rFonts w:ascii="Times New Roman" w:hAnsi="Times New Roman" w:cs="Times New Roman"/>
          <w:sz w:val="28"/>
          <w:szCs w:val="28"/>
          <w:lang w:val="en-US" w:eastAsia="en-US"/>
        </w:rPr>
        <w:t xml:space="preserve"> </w:t>
      </w:r>
      <w:r>
        <w:rPr>
          <w:rStyle w:val="FontStyle17"/>
          <w:rFonts w:ascii="Times New Roman" w:hAnsi="Times New Roman" w:cs="Times New Roman"/>
          <w:sz w:val="28"/>
          <w:szCs w:val="28"/>
          <w:lang w:val="en-US" w:eastAsia="en-US"/>
        </w:rPr>
        <w:t xml:space="preserve"> the</w:t>
      </w:r>
      <w:proofErr w:type="gramEnd"/>
      <w:r>
        <w:rPr>
          <w:rStyle w:val="FontStyle17"/>
          <w:rFonts w:ascii="Times New Roman" w:hAnsi="Times New Roman" w:cs="Times New Roman"/>
          <w:sz w:val="28"/>
          <w:szCs w:val="28"/>
          <w:lang w:val="en-US" w:eastAsia="en-US"/>
        </w:rPr>
        <w:t xml:space="preserve"> Commons may hear the speech from the far end of the chamber, but are not</w:t>
      </w:r>
      <w:r w:rsidR="00836F35" w:rsidRPr="00836F35">
        <w:rPr>
          <w:rStyle w:val="FontStyle17"/>
          <w:rFonts w:ascii="Times New Roman" w:hAnsi="Times New Roman" w:cs="Times New Roman"/>
          <w:sz w:val="28"/>
          <w:szCs w:val="28"/>
          <w:lang w:val="en-US" w:eastAsia="en-US"/>
        </w:rPr>
        <w:t xml:space="preserve"> </w:t>
      </w:r>
      <w:r>
        <w:rPr>
          <w:rStyle w:val="FontStyle17"/>
          <w:rFonts w:ascii="Times New Roman" w:hAnsi="Times New Roman" w:cs="Times New Roman"/>
          <w:sz w:val="28"/>
          <w:szCs w:val="28"/>
          <w:lang w:val="en-US" w:eastAsia="en-US"/>
        </w:rPr>
        <w:t>allowed to enter the House of Lords.</w:t>
      </w:r>
    </w:p>
    <w:p w:rsidR="00DA7C04" w:rsidRDefault="00DA7C04" w:rsidP="006B093E">
      <w:pPr>
        <w:pStyle w:val="Style3"/>
        <w:widowControl/>
        <w:tabs>
          <w:tab w:val="left" w:pos="264"/>
        </w:tabs>
        <w:spacing w:line="360" w:lineRule="auto"/>
        <w:ind w:left="264" w:right="120" w:hanging="264"/>
        <w:jc w:val="both"/>
        <w:rPr>
          <w:rStyle w:val="FontStyle17"/>
          <w:rFonts w:ascii="Times New Roman" w:hAnsi="Times New Roman" w:cs="Times New Roman"/>
          <w:sz w:val="28"/>
          <w:szCs w:val="28"/>
          <w:lang w:val="en-US" w:eastAsia="en-US"/>
        </w:rPr>
      </w:pPr>
      <w:r w:rsidRPr="00725430">
        <w:rPr>
          <w:rStyle w:val="FontStyle17"/>
          <w:rFonts w:ascii="Times New Roman" w:hAnsi="Times New Roman" w:cs="Times New Roman"/>
          <w:b/>
          <w:sz w:val="28"/>
          <w:szCs w:val="28"/>
          <w:lang w:val="en-US"/>
        </w:rPr>
        <w:lastRenderedPageBreak/>
        <w:t>22.</w:t>
      </w:r>
      <w:r>
        <w:rPr>
          <w:rStyle w:val="FontStyle17"/>
          <w:rFonts w:ascii="Times New Roman" w:hAnsi="Times New Roman" w:cs="Times New Roman"/>
          <w:sz w:val="28"/>
          <w:szCs w:val="28"/>
          <w:lang w:val="en-US"/>
        </w:rPr>
        <w:t xml:space="preserve">The upper chamber of Parliament is not democratic in any sense at all. It </w:t>
      </w:r>
      <w:proofErr w:type="gramStart"/>
      <w:r>
        <w:rPr>
          <w:rStyle w:val="FontStyle17"/>
          <w:rFonts w:ascii="Times New Roman" w:hAnsi="Times New Roman" w:cs="Times New Roman"/>
          <w:sz w:val="28"/>
          <w:szCs w:val="28"/>
          <w:lang w:val="en-US"/>
        </w:rPr>
        <w:t>consists</w:t>
      </w:r>
      <w:r w:rsidR="00836F35" w:rsidRPr="00836F35">
        <w:rPr>
          <w:rStyle w:val="FontStyle17"/>
          <w:rFonts w:ascii="Times New Roman" w:hAnsi="Times New Roman" w:cs="Times New Roman"/>
          <w:sz w:val="28"/>
          <w:szCs w:val="28"/>
          <w:lang w:val="en-US"/>
        </w:rPr>
        <w:t xml:space="preserve">  </w:t>
      </w:r>
      <w:r>
        <w:rPr>
          <w:rStyle w:val="FontStyle17"/>
          <w:rFonts w:ascii="Times New Roman" w:hAnsi="Times New Roman" w:cs="Times New Roman"/>
          <w:sz w:val="28"/>
          <w:szCs w:val="28"/>
          <w:lang w:val="en-US"/>
        </w:rPr>
        <w:t>of</w:t>
      </w:r>
      <w:proofErr w:type="gramEnd"/>
      <w:r>
        <w:rPr>
          <w:rStyle w:val="FontStyle17"/>
          <w:rFonts w:ascii="Times New Roman" w:hAnsi="Times New Roman" w:cs="Times New Roman"/>
          <w:sz w:val="28"/>
          <w:szCs w:val="28"/>
          <w:lang w:val="en-US"/>
        </w:rPr>
        <w:t xml:space="preserve"> four categories of peer. The majority are hereditary peers, a total of almost 800</w:t>
      </w:r>
      <w:proofErr w:type="gramStart"/>
      <w:r>
        <w:rPr>
          <w:rStyle w:val="FontStyle17"/>
          <w:rFonts w:ascii="Times New Roman" w:hAnsi="Times New Roman" w:cs="Times New Roman"/>
          <w:sz w:val="28"/>
          <w:szCs w:val="28"/>
          <w:lang w:val="en-US"/>
        </w:rPr>
        <w:t>,but</w:t>
      </w:r>
      <w:proofErr w:type="gramEnd"/>
      <w:r>
        <w:rPr>
          <w:rStyle w:val="FontStyle17"/>
          <w:rFonts w:ascii="Times New Roman" w:hAnsi="Times New Roman" w:cs="Times New Roman"/>
          <w:sz w:val="28"/>
          <w:szCs w:val="28"/>
          <w:lang w:val="en-US"/>
        </w:rPr>
        <w:t xml:space="preserve"> of whom only about half take an active interest in the affairs of the state.</w:t>
      </w:r>
      <w:r w:rsidR="00836F35" w:rsidRPr="00836F35">
        <w:rPr>
          <w:rStyle w:val="FontStyle17"/>
          <w:rFonts w:ascii="Times New Roman" w:hAnsi="Times New Roman" w:cs="Times New Roman"/>
          <w:sz w:val="28"/>
          <w:szCs w:val="28"/>
          <w:lang w:val="en-US"/>
        </w:rPr>
        <w:t xml:space="preserve"> </w:t>
      </w:r>
      <w:r>
        <w:rPr>
          <w:rStyle w:val="FontStyle17"/>
          <w:rFonts w:ascii="Times New Roman" w:hAnsi="Times New Roman" w:cs="Times New Roman"/>
          <w:sz w:val="28"/>
          <w:szCs w:val="28"/>
          <w:lang w:val="en-US" w:eastAsia="en-US"/>
        </w:rPr>
        <w:t xml:space="preserve">A smaller number, between 350 and 400, are "life" peers — an idea introduced in 1958 to elevate to the peerage certain people who rendered political or public service to the nation. The purpose was not only to </w:t>
      </w:r>
      <w:proofErr w:type="spellStart"/>
      <w:proofErr w:type="gramStart"/>
      <w:r>
        <w:rPr>
          <w:rStyle w:val="FontStyle17"/>
          <w:rFonts w:ascii="Times New Roman" w:hAnsi="Times New Roman" w:cs="Times New Roman"/>
          <w:sz w:val="28"/>
          <w:szCs w:val="28"/>
          <w:lang w:val="en-US" w:eastAsia="en-US"/>
        </w:rPr>
        <w:t>honour</w:t>
      </w:r>
      <w:proofErr w:type="spellEnd"/>
      <w:r w:rsidR="00836F35" w:rsidRPr="00836F35">
        <w:rPr>
          <w:rStyle w:val="FontStyle17"/>
          <w:rFonts w:ascii="Times New Roman" w:hAnsi="Times New Roman" w:cs="Times New Roman"/>
          <w:sz w:val="28"/>
          <w:szCs w:val="28"/>
          <w:lang w:val="en-US" w:eastAsia="en-US"/>
        </w:rPr>
        <w:t xml:space="preserve">  </w:t>
      </w:r>
      <w:r>
        <w:rPr>
          <w:rStyle w:val="FontStyle17"/>
          <w:rFonts w:ascii="Times New Roman" w:hAnsi="Times New Roman" w:cs="Times New Roman"/>
          <w:sz w:val="28"/>
          <w:szCs w:val="28"/>
          <w:lang w:val="en-US" w:eastAsia="en-US"/>
        </w:rPr>
        <w:t>but</w:t>
      </w:r>
      <w:proofErr w:type="gramEnd"/>
      <w:r>
        <w:rPr>
          <w:rStyle w:val="FontStyle17"/>
          <w:rFonts w:ascii="Times New Roman" w:hAnsi="Times New Roman" w:cs="Times New Roman"/>
          <w:sz w:val="28"/>
          <w:szCs w:val="28"/>
          <w:lang w:val="en-US" w:eastAsia="en-US"/>
        </w:rPr>
        <w:t xml:space="preserve"> also to enhance the quality of business done in the Lords.</w:t>
      </w:r>
    </w:p>
    <w:p w:rsidR="00DA7C04" w:rsidRDefault="00DA7C04" w:rsidP="006B093E">
      <w:pPr>
        <w:suppressAutoHyphens w:val="0"/>
        <w:spacing w:after="0" w:line="360" w:lineRule="auto"/>
        <w:jc w:val="both"/>
        <w:rPr>
          <w:rFonts w:ascii="Times New Roman" w:hAnsi="Times New Roman" w:cs="Times New Roman"/>
          <w:b/>
          <w:bCs/>
          <w:sz w:val="28"/>
          <w:szCs w:val="28"/>
          <w:lang w:val="en-US" w:eastAsia="en-US"/>
        </w:rPr>
      </w:pPr>
    </w:p>
    <w:p w:rsidR="00DA7C04" w:rsidRDefault="00DA7C04" w:rsidP="006B093E">
      <w:pPr>
        <w:suppressAutoHyphens w:val="0"/>
        <w:spacing w:after="0" w:line="240" w:lineRule="auto"/>
        <w:jc w:val="both"/>
        <w:rPr>
          <w:rFonts w:ascii="Times New Roman" w:hAnsi="Times New Roman" w:cs="Times New Roman"/>
          <w:b/>
          <w:sz w:val="28"/>
          <w:szCs w:val="28"/>
          <w:lang w:val="en-US" w:eastAsia="en-US"/>
        </w:rPr>
      </w:pPr>
      <w:r w:rsidRPr="00D80A4E">
        <w:rPr>
          <w:rFonts w:ascii="Times New Roman" w:hAnsi="Times New Roman" w:cs="Times New Roman"/>
          <w:b/>
          <w:bCs/>
          <w:sz w:val="28"/>
          <w:szCs w:val="28"/>
          <w:lang w:val="en-US" w:eastAsia="en-US"/>
        </w:rPr>
        <w:t xml:space="preserve">Task 2. </w:t>
      </w:r>
      <w:r w:rsidRPr="00D80A4E">
        <w:rPr>
          <w:rFonts w:ascii="Times New Roman" w:hAnsi="Times New Roman" w:cs="Times New Roman"/>
          <w:b/>
          <w:sz w:val="28"/>
          <w:szCs w:val="28"/>
          <w:lang w:val="en-US" w:eastAsia="en-US"/>
        </w:rPr>
        <w:t xml:space="preserve">Read the </w:t>
      </w:r>
      <w:r>
        <w:rPr>
          <w:rFonts w:ascii="Times New Roman" w:hAnsi="Times New Roman" w:cs="Times New Roman"/>
          <w:b/>
          <w:sz w:val="28"/>
          <w:szCs w:val="28"/>
          <w:lang w:val="en-US" w:eastAsia="en-US"/>
        </w:rPr>
        <w:t xml:space="preserve">sonnet – the most famous poem about </w:t>
      </w:r>
      <w:smartTag w:uri="urn:schemas-microsoft-com:office:smarttags" w:element="place">
        <w:smartTag w:uri="urn:schemas-microsoft-com:office:smarttags" w:element="City">
          <w:r>
            <w:rPr>
              <w:rFonts w:ascii="Times New Roman" w:hAnsi="Times New Roman" w:cs="Times New Roman"/>
              <w:b/>
              <w:sz w:val="28"/>
              <w:szCs w:val="28"/>
              <w:lang w:val="en-US" w:eastAsia="en-US"/>
            </w:rPr>
            <w:t>London</w:t>
          </w:r>
        </w:smartTag>
      </w:smartTag>
      <w:r>
        <w:rPr>
          <w:rFonts w:ascii="Times New Roman" w:hAnsi="Times New Roman" w:cs="Times New Roman"/>
          <w:b/>
          <w:sz w:val="28"/>
          <w:szCs w:val="28"/>
          <w:lang w:val="en-US" w:eastAsia="en-US"/>
        </w:rPr>
        <w:t xml:space="preserve"> in the English language -and answer the following questions.</w:t>
      </w:r>
    </w:p>
    <w:p w:rsidR="00DA7C04" w:rsidRDefault="00DA7C04" w:rsidP="006B093E">
      <w:pPr>
        <w:suppressAutoHyphens w:val="0"/>
        <w:spacing w:after="0" w:line="240" w:lineRule="auto"/>
        <w:jc w:val="both"/>
        <w:rPr>
          <w:rFonts w:ascii="Times New Roman" w:hAnsi="Times New Roman" w:cs="Times New Roman"/>
          <w:b/>
          <w:sz w:val="28"/>
          <w:szCs w:val="28"/>
          <w:lang w:val="en-US" w:eastAsia="en-US"/>
        </w:rPr>
      </w:pPr>
    </w:p>
    <w:p w:rsidR="00DA7C04" w:rsidRDefault="00DA7C04" w:rsidP="006B093E">
      <w:pPr>
        <w:pStyle w:val="Style10"/>
        <w:widowControl/>
        <w:spacing w:line="360" w:lineRule="auto"/>
        <w:ind w:left="14"/>
        <w:rPr>
          <w:rStyle w:val="FontStyle20"/>
          <w:spacing w:val="20"/>
          <w:sz w:val="28"/>
          <w:szCs w:val="28"/>
          <w:lang w:val="en-US" w:eastAsia="en-US"/>
        </w:rPr>
      </w:pPr>
      <w:r w:rsidRPr="00823967">
        <w:rPr>
          <w:rStyle w:val="FontStyle20"/>
          <w:sz w:val="28"/>
          <w:szCs w:val="28"/>
          <w:lang w:val="en-US" w:eastAsia="en-US"/>
        </w:rPr>
        <w:t xml:space="preserve">Composed Upon </w:t>
      </w:r>
      <w:smartTag w:uri="urn:schemas-microsoft-com:office:smarttags" w:element="place">
        <w:smartTag w:uri="urn:schemas-microsoft-com:office:smarttags" w:element="PlaceName">
          <w:r w:rsidRPr="00823967">
            <w:rPr>
              <w:rStyle w:val="FontStyle20"/>
              <w:sz w:val="28"/>
              <w:szCs w:val="28"/>
              <w:lang w:val="en-US" w:eastAsia="en-US"/>
            </w:rPr>
            <w:t>Westminster</w:t>
          </w:r>
        </w:smartTag>
        <w:r w:rsidRPr="00823967">
          <w:rPr>
            <w:rStyle w:val="FontStyle20"/>
            <w:sz w:val="28"/>
            <w:szCs w:val="28"/>
            <w:lang w:val="en-US" w:eastAsia="en-US"/>
          </w:rPr>
          <w:t xml:space="preserve"> </w:t>
        </w:r>
        <w:smartTag w:uri="urn:schemas-microsoft-com:office:smarttags" w:element="PlaceType">
          <w:r w:rsidRPr="00823967">
            <w:rPr>
              <w:rStyle w:val="FontStyle20"/>
              <w:sz w:val="28"/>
              <w:szCs w:val="28"/>
              <w:lang w:val="en-US" w:eastAsia="en-US"/>
            </w:rPr>
            <w:t>Bridge</w:t>
          </w:r>
        </w:smartTag>
      </w:smartTag>
      <w:r w:rsidRPr="00823967">
        <w:rPr>
          <w:rStyle w:val="FontStyle20"/>
          <w:sz w:val="28"/>
          <w:szCs w:val="28"/>
          <w:lang w:val="en-US" w:eastAsia="en-US"/>
        </w:rPr>
        <w:t xml:space="preserve"> September </w:t>
      </w:r>
      <w:r w:rsidRPr="00823967">
        <w:rPr>
          <w:rStyle w:val="FontStyle21"/>
          <w:sz w:val="28"/>
          <w:szCs w:val="28"/>
          <w:lang w:val="en-US" w:eastAsia="en-US"/>
        </w:rPr>
        <w:t xml:space="preserve">3, </w:t>
      </w:r>
      <w:r w:rsidRPr="00823967">
        <w:rPr>
          <w:rStyle w:val="FontStyle20"/>
          <w:spacing w:val="20"/>
          <w:sz w:val="28"/>
          <w:szCs w:val="28"/>
          <w:lang w:val="en-US" w:eastAsia="en-US"/>
        </w:rPr>
        <w:t>1802</w:t>
      </w:r>
    </w:p>
    <w:p w:rsidR="00DA7C04" w:rsidRPr="006B093E" w:rsidRDefault="00DA7C04" w:rsidP="006B093E">
      <w:pPr>
        <w:pStyle w:val="Style10"/>
        <w:widowControl/>
        <w:spacing w:line="360" w:lineRule="auto"/>
        <w:ind w:left="14"/>
        <w:jc w:val="right"/>
        <w:rPr>
          <w:rStyle w:val="FontStyle20"/>
          <w:sz w:val="28"/>
          <w:szCs w:val="28"/>
          <w:lang w:val="en-US" w:eastAsia="en-US"/>
        </w:rPr>
      </w:pPr>
      <w:r w:rsidRPr="006B093E">
        <w:rPr>
          <w:rStyle w:val="FontStyle20"/>
          <w:sz w:val="28"/>
          <w:szCs w:val="28"/>
          <w:lang w:val="en-US" w:eastAsia="en-US"/>
        </w:rPr>
        <w:t>William Wordsworth</w:t>
      </w:r>
    </w:p>
    <w:p w:rsidR="00DA7C04" w:rsidRDefault="00DA7C04" w:rsidP="006B093E">
      <w:pPr>
        <w:pStyle w:val="Style11"/>
        <w:widowControl/>
        <w:spacing w:line="360" w:lineRule="auto"/>
        <w:ind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Earth has not anything to show more fair:</w:t>
      </w:r>
    </w:p>
    <w:p w:rsidR="00DA7C04" w:rsidRDefault="00DA7C04" w:rsidP="006B093E">
      <w:pPr>
        <w:pStyle w:val="Style11"/>
        <w:widowControl/>
        <w:spacing w:line="360" w:lineRule="auto"/>
        <w:ind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Dull would he be of soul who could pass by</w:t>
      </w:r>
    </w:p>
    <w:p w:rsidR="00DA7C04" w:rsidRDefault="00DA7C04" w:rsidP="006B093E">
      <w:pPr>
        <w:pStyle w:val="Style11"/>
        <w:widowControl/>
        <w:spacing w:line="360" w:lineRule="auto"/>
        <w:ind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 xml:space="preserve">A sight so touching in its majesty: </w:t>
      </w:r>
    </w:p>
    <w:p w:rsidR="00DA7C04" w:rsidRDefault="00DA7C04" w:rsidP="006B093E">
      <w:pPr>
        <w:pStyle w:val="Style11"/>
        <w:widowControl/>
        <w:spacing w:line="360" w:lineRule="auto"/>
        <w:ind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This City now doth, like a garment, wear</w:t>
      </w:r>
    </w:p>
    <w:p w:rsidR="00DA7C04" w:rsidRDefault="00DA7C04" w:rsidP="006B093E">
      <w:pPr>
        <w:pStyle w:val="Style11"/>
        <w:widowControl/>
        <w:spacing w:line="360" w:lineRule="auto"/>
        <w:ind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 xml:space="preserve">The beauty of the morning; silent, bare, </w:t>
      </w:r>
    </w:p>
    <w:p w:rsidR="00DA7C04" w:rsidRDefault="00DA7C04" w:rsidP="006B093E">
      <w:pPr>
        <w:pStyle w:val="Style11"/>
        <w:widowControl/>
        <w:spacing w:line="360" w:lineRule="auto"/>
        <w:ind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 xml:space="preserve">Ships, towers, domes, theatres, and temples lie </w:t>
      </w:r>
    </w:p>
    <w:p w:rsidR="00DA7C04" w:rsidRPr="00B7213F" w:rsidRDefault="00DA7C04" w:rsidP="006B093E">
      <w:pPr>
        <w:pStyle w:val="Style11"/>
        <w:widowControl/>
        <w:spacing w:line="360" w:lineRule="auto"/>
        <w:ind w:right="1997"/>
        <w:rPr>
          <w:rStyle w:val="FontStyle22"/>
          <w:rFonts w:ascii="Times New Roman" w:hAnsi="Times New Roman" w:cs="Times New Roman"/>
          <w:b w:val="0"/>
          <w:sz w:val="28"/>
          <w:szCs w:val="28"/>
          <w:lang w:val="en-US"/>
        </w:rPr>
      </w:pPr>
      <w:r>
        <w:rPr>
          <w:rStyle w:val="FontStyle22"/>
          <w:rFonts w:ascii="Times New Roman" w:hAnsi="Times New Roman" w:cs="Times New Roman"/>
          <w:b w:val="0"/>
          <w:sz w:val="28"/>
          <w:szCs w:val="28"/>
          <w:lang w:val="en-US" w:eastAsia="en-US"/>
        </w:rPr>
        <w:t>Open unto the fields, and to the sky;</w:t>
      </w:r>
    </w:p>
    <w:p w:rsidR="00DA7C04" w:rsidRDefault="00DA7C04" w:rsidP="006B093E">
      <w:pPr>
        <w:pStyle w:val="Style11"/>
        <w:widowControl/>
        <w:spacing w:line="360" w:lineRule="auto"/>
        <w:ind w:left="19"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 xml:space="preserve">All bright and glittering in the smokeless air. </w:t>
      </w:r>
    </w:p>
    <w:p w:rsidR="00DA7C04" w:rsidRDefault="00DA7C04" w:rsidP="006B093E">
      <w:pPr>
        <w:pStyle w:val="Style11"/>
        <w:widowControl/>
        <w:spacing w:line="360" w:lineRule="auto"/>
        <w:ind w:left="19"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Never did sun more beautifully steep</w:t>
      </w:r>
    </w:p>
    <w:p w:rsidR="00DA7C04" w:rsidRDefault="00DA7C04" w:rsidP="006B093E">
      <w:pPr>
        <w:pStyle w:val="Style11"/>
        <w:widowControl/>
        <w:spacing w:line="360" w:lineRule="auto"/>
        <w:ind w:left="19"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 xml:space="preserve"> In his </w:t>
      </w:r>
      <w:proofErr w:type="gramStart"/>
      <w:r>
        <w:rPr>
          <w:rStyle w:val="FontStyle22"/>
          <w:rFonts w:ascii="Times New Roman" w:hAnsi="Times New Roman" w:cs="Times New Roman"/>
          <w:b w:val="0"/>
          <w:sz w:val="28"/>
          <w:szCs w:val="28"/>
          <w:lang w:val="en-US" w:eastAsia="en-US"/>
        </w:rPr>
        <w:t>first</w:t>
      </w:r>
      <w:r w:rsidR="00836F35" w:rsidRPr="00836F35">
        <w:rPr>
          <w:rStyle w:val="FontStyle22"/>
          <w:rFonts w:ascii="Times New Roman" w:hAnsi="Times New Roman" w:cs="Times New Roman"/>
          <w:b w:val="0"/>
          <w:sz w:val="28"/>
          <w:szCs w:val="28"/>
          <w:lang w:val="en-US" w:eastAsia="en-US"/>
        </w:rPr>
        <w:t xml:space="preserve"> </w:t>
      </w:r>
      <w:r>
        <w:rPr>
          <w:rStyle w:val="FontStyle22"/>
          <w:rFonts w:ascii="Times New Roman" w:hAnsi="Times New Roman" w:cs="Times New Roman"/>
          <w:b w:val="0"/>
          <w:sz w:val="28"/>
          <w:szCs w:val="28"/>
          <w:lang w:val="en-US" w:eastAsia="en-US"/>
        </w:rPr>
        <w:t xml:space="preserve"> </w:t>
      </w:r>
      <w:proofErr w:type="spellStart"/>
      <w:r>
        <w:rPr>
          <w:rStyle w:val="FontStyle22"/>
          <w:rFonts w:ascii="Times New Roman" w:hAnsi="Times New Roman" w:cs="Times New Roman"/>
          <w:b w:val="0"/>
          <w:sz w:val="28"/>
          <w:szCs w:val="28"/>
          <w:lang w:val="en-US" w:eastAsia="en-US"/>
        </w:rPr>
        <w:t>splend</w:t>
      </w:r>
      <w:proofErr w:type="spellEnd"/>
      <w:proofErr w:type="gramEnd"/>
      <w:r w:rsidR="00836F35" w:rsidRPr="00836F35">
        <w:rPr>
          <w:rStyle w:val="FontStyle22"/>
          <w:rFonts w:ascii="Times New Roman" w:hAnsi="Times New Roman" w:cs="Times New Roman"/>
          <w:b w:val="0"/>
          <w:sz w:val="28"/>
          <w:szCs w:val="28"/>
          <w:lang w:val="en-US" w:eastAsia="en-US"/>
        </w:rPr>
        <w:t xml:space="preserve">  </w:t>
      </w:r>
      <w:r>
        <w:rPr>
          <w:rStyle w:val="FontStyle22"/>
          <w:rFonts w:ascii="Times New Roman" w:hAnsi="Times New Roman" w:cs="Times New Roman"/>
          <w:b w:val="0"/>
          <w:sz w:val="28"/>
          <w:szCs w:val="28"/>
          <w:lang w:val="en-US" w:eastAsia="en-US"/>
        </w:rPr>
        <w:t xml:space="preserve">our, valley, rock, or hill; </w:t>
      </w:r>
    </w:p>
    <w:p w:rsidR="00DA7C04" w:rsidRDefault="00DA7C04" w:rsidP="006B093E">
      <w:pPr>
        <w:pStyle w:val="Style11"/>
        <w:widowControl/>
        <w:spacing w:line="360" w:lineRule="auto"/>
        <w:ind w:left="19"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 xml:space="preserve">Ne'er saw I, never felt, a calm so deep! </w:t>
      </w:r>
    </w:p>
    <w:p w:rsidR="00DA7C04" w:rsidRDefault="00DA7C04" w:rsidP="006B093E">
      <w:pPr>
        <w:pStyle w:val="Style11"/>
        <w:widowControl/>
        <w:spacing w:line="360" w:lineRule="auto"/>
        <w:ind w:left="19"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 xml:space="preserve">The river </w:t>
      </w:r>
      <w:proofErr w:type="spellStart"/>
      <w:r>
        <w:rPr>
          <w:rStyle w:val="FontStyle22"/>
          <w:rFonts w:ascii="Times New Roman" w:hAnsi="Times New Roman" w:cs="Times New Roman"/>
          <w:b w:val="0"/>
          <w:sz w:val="28"/>
          <w:szCs w:val="28"/>
          <w:lang w:val="en-US" w:eastAsia="en-US"/>
        </w:rPr>
        <w:t>glideth</w:t>
      </w:r>
      <w:proofErr w:type="spellEnd"/>
      <w:r>
        <w:rPr>
          <w:rStyle w:val="FontStyle22"/>
          <w:rFonts w:ascii="Times New Roman" w:hAnsi="Times New Roman" w:cs="Times New Roman"/>
          <w:b w:val="0"/>
          <w:sz w:val="28"/>
          <w:szCs w:val="28"/>
          <w:lang w:val="en-US" w:eastAsia="en-US"/>
        </w:rPr>
        <w:t xml:space="preserve"> at his own sweet will: </w:t>
      </w:r>
    </w:p>
    <w:p w:rsidR="00DA7C04" w:rsidRDefault="00DA7C04" w:rsidP="006B093E">
      <w:pPr>
        <w:pStyle w:val="Style11"/>
        <w:widowControl/>
        <w:spacing w:line="360" w:lineRule="auto"/>
        <w:ind w:left="19"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 xml:space="preserve">Dear God! the very houses seem asleep; </w:t>
      </w:r>
    </w:p>
    <w:p w:rsidR="00DA7C04" w:rsidRDefault="00DA7C04" w:rsidP="006B093E">
      <w:pPr>
        <w:pStyle w:val="Style11"/>
        <w:widowControl/>
        <w:spacing w:line="360" w:lineRule="auto"/>
        <w:ind w:left="19" w:right="1997"/>
        <w:rPr>
          <w:rStyle w:val="FontStyle22"/>
          <w:rFonts w:ascii="Times New Roman" w:hAnsi="Times New Roman" w:cs="Times New Roman"/>
          <w:b w:val="0"/>
          <w:sz w:val="28"/>
          <w:szCs w:val="28"/>
          <w:lang w:val="en-US" w:eastAsia="en-US"/>
        </w:rPr>
      </w:pPr>
      <w:r>
        <w:rPr>
          <w:rStyle w:val="FontStyle22"/>
          <w:rFonts w:ascii="Times New Roman" w:hAnsi="Times New Roman" w:cs="Times New Roman"/>
          <w:b w:val="0"/>
          <w:sz w:val="28"/>
          <w:szCs w:val="28"/>
          <w:lang w:val="en-US" w:eastAsia="en-US"/>
        </w:rPr>
        <w:t>And all that mighty heart is lying still!</w:t>
      </w:r>
    </w:p>
    <w:p w:rsidR="00DA7C04" w:rsidRDefault="00DA7C04" w:rsidP="007A6020">
      <w:pPr>
        <w:suppressAutoHyphens w:val="0"/>
        <w:spacing w:after="160" w:line="259" w:lineRule="auto"/>
        <w:jc w:val="both"/>
        <w:rPr>
          <w:rFonts w:ascii="Times New Roman" w:hAnsi="Times New Roman" w:cs="Times New Roman"/>
          <w:b/>
          <w:sz w:val="28"/>
          <w:szCs w:val="28"/>
          <w:lang w:val="en-US" w:eastAsia="en-US"/>
        </w:rPr>
      </w:pPr>
    </w:p>
    <w:p w:rsidR="00DA7C04" w:rsidRDefault="00DA7C04" w:rsidP="00433D02">
      <w:pPr>
        <w:suppressAutoHyphens w:val="0"/>
        <w:spacing w:after="160" w:line="256" w:lineRule="auto"/>
        <w:jc w:val="both"/>
        <w:rPr>
          <w:rFonts w:ascii="Times New Roman" w:hAnsi="Times New Roman" w:cs="Times New Roman"/>
          <w:sz w:val="28"/>
          <w:szCs w:val="28"/>
          <w:lang w:val="en-US" w:eastAsia="en-US"/>
        </w:rPr>
      </w:pPr>
      <w:r w:rsidRPr="00823967">
        <w:rPr>
          <w:rFonts w:ascii="Times New Roman" w:hAnsi="Times New Roman" w:cs="Times New Roman"/>
          <w:b/>
          <w:sz w:val="28"/>
          <w:szCs w:val="28"/>
          <w:lang w:val="en-US" w:eastAsia="en-US"/>
        </w:rPr>
        <w:t>23.</w:t>
      </w:r>
      <w:r>
        <w:rPr>
          <w:rFonts w:ascii="Times New Roman" w:hAnsi="Times New Roman" w:cs="Times New Roman"/>
          <w:sz w:val="28"/>
          <w:szCs w:val="28"/>
          <w:lang w:val="en-US" w:eastAsia="en-US"/>
        </w:rPr>
        <w:t>What stylistic device is the poem based on?</w:t>
      </w:r>
    </w:p>
    <w:p w:rsidR="00DA7C04" w:rsidRDefault="00DA7C04" w:rsidP="00433D02">
      <w:pPr>
        <w:suppressAutoHyphens w:val="0"/>
        <w:spacing w:after="160" w:line="256" w:lineRule="auto"/>
        <w:jc w:val="both"/>
        <w:rPr>
          <w:rFonts w:ascii="Times New Roman" w:hAnsi="Times New Roman" w:cs="Times New Roman"/>
          <w:sz w:val="28"/>
          <w:szCs w:val="28"/>
          <w:lang w:val="en-US" w:eastAsia="en-US"/>
        </w:rPr>
      </w:pPr>
      <w:r>
        <w:rPr>
          <w:rFonts w:ascii="Times New Roman" w:hAnsi="Times New Roman" w:cs="Times New Roman"/>
          <w:sz w:val="28"/>
          <w:szCs w:val="28"/>
          <w:lang w:val="en-US" w:eastAsia="en-US"/>
        </w:rPr>
        <w:t xml:space="preserve">a) </w:t>
      </w:r>
      <w:proofErr w:type="gramStart"/>
      <w:r>
        <w:rPr>
          <w:rFonts w:ascii="Times New Roman" w:hAnsi="Times New Roman" w:cs="Times New Roman"/>
          <w:sz w:val="28"/>
          <w:szCs w:val="28"/>
          <w:lang w:val="en-US" w:eastAsia="en-US"/>
        </w:rPr>
        <w:t>epithet  b</w:t>
      </w:r>
      <w:proofErr w:type="gramEnd"/>
      <w:r>
        <w:rPr>
          <w:rFonts w:ascii="Times New Roman" w:hAnsi="Times New Roman" w:cs="Times New Roman"/>
          <w:sz w:val="28"/>
          <w:szCs w:val="28"/>
          <w:lang w:val="en-US" w:eastAsia="en-US"/>
        </w:rPr>
        <w:t xml:space="preserve">) personification   c) </w:t>
      </w:r>
      <w:r w:rsidR="00836F35" w:rsidRPr="00155E77">
        <w:rPr>
          <w:rFonts w:ascii="Times New Roman" w:hAnsi="Times New Roman" w:cs="Times New Roman"/>
          <w:sz w:val="28"/>
          <w:szCs w:val="28"/>
          <w:lang w:val="en-US" w:eastAsia="en-US"/>
        </w:rPr>
        <w:t xml:space="preserve"> </w:t>
      </w:r>
      <w:proofErr w:type="spellStart"/>
      <w:r>
        <w:rPr>
          <w:rFonts w:ascii="Times New Roman" w:hAnsi="Times New Roman" w:cs="Times New Roman"/>
          <w:sz w:val="28"/>
          <w:szCs w:val="28"/>
          <w:lang w:val="en-US" w:eastAsia="en-US"/>
        </w:rPr>
        <w:t>litote</w:t>
      </w:r>
      <w:proofErr w:type="spellEnd"/>
    </w:p>
    <w:p w:rsidR="00DA7C04" w:rsidRDefault="00DA7C04" w:rsidP="007A6020">
      <w:pPr>
        <w:suppressAutoHyphens w:val="0"/>
        <w:spacing w:after="160" w:line="259" w:lineRule="auto"/>
        <w:jc w:val="both"/>
        <w:rPr>
          <w:rFonts w:ascii="Times New Roman" w:hAnsi="Times New Roman" w:cs="Times New Roman"/>
          <w:sz w:val="28"/>
          <w:szCs w:val="28"/>
          <w:lang w:val="en-US" w:eastAsia="en-US"/>
        </w:rPr>
      </w:pPr>
      <w:r w:rsidRPr="00823967">
        <w:rPr>
          <w:rFonts w:ascii="Times New Roman" w:hAnsi="Times New Roman" w:cs="Times New Roman"/>
          <w:b/>
          <w:sz w:val="28"/>
          <w:szCs w:val="28"/>
          <w:lang w:val="en-US" w:eastAsia="en-US"/>
        </w:rPr>
        <w:lastRenderedPageBreak/>
        <w:t>24</w:t>
      </w:r>
      <w:r>
        <w:rPr>
          <w:rFonts w:ascii="Times New Roman" w:hAnsi="Times New Roman" w:cs="Times New Roman"/>
          <w:sz w:val="28"/>
          <w:szCs w:val="28"/>
          <w:lang w:val="en-US" w:eastAsia="en-US"/>
        </w:rPr>
        <w:t xml:space="preserve">. </w:t>
      </w:r>
      <w:r w:rsidRPr="00433D02">
        <w:rPr>
          <w:rFonts w:ascii="Times New Roman" w:hAnsi="Times New Roman" w:cs="Times New Roman"/>
          <w:sz w:val="28"/>
          <w:szCs w:val="28"/>
          <w:lang w:val="en-US" w:eastAsia="en-US"/>
        </w:rPr>
        <w:t>Find and copy three words (</w:t>
      </w:r>
      <w:r w:rsidRPr="00CF2ED8">
        <w:rPr>
          <w:rFonts w:ascii="Times New Roman" w:hAnsi="Times New Roman" w:cs="Times New Roman"/>
          <w:i/>
          <w:sz w:val="28"/>
          <w:szCs w:val="28"/>
          <w:lang w:val="en-US" w:eastAsia="en-US"/>
        </w:rPr>
        <w:t>adjectives</w:t>
      </w:r>
      <w:r w:rsidRPr="00433D02">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 xml:space="preserve"> in the sonnet which suggest the city is quiet at this time of day.</w:t>
      </w:r>
    </w:p>
    <w:p w:rsidR="00DA7C04" w:rsidRDefault="00DA7C04" w:rsidP="007A6020">
      <w:pPr>
        <w:suppressAutoHyphens w:val="0"/>
        <w:spacing w:after="160" w:line="259" w:lineRule="auto"/>
        <w:jc w:val="both"/>
        <w:rPr>
          <w:rFonts w:ascii="Times New Roman" w:hAnsi="Times New Roman" w:cs="Times New Roman"/>
          <w:sz w:val="28"/>
          <w:szCs w:val="28"/>
          <w:lang w:val="en-US" w:eastAsia="en-US"/>
        </w:rPr>
      </w:pPr>
      <w:r w:rsidRPr="00823967">
        <w:rPr>
          <w:rFonts w:ascii="Times New Roman" w:hAnsi="Times New Roman" w:cs="Times New Roman"/>
          <w:b/>
          <w:sz w:val="28"/>
          <w:szCs w:val="28"/>
          <w:lang w:val="en-US" w:eastAsia="en-US"/>
        </w:rPr>
        <w:t>25.</w:t>
      </w:r>
      <w:r>
        <w:rPr>
          <w:rFonts w:ascii="Times New Roman" w:hAnsi="Times New Roman" w:cs="Times New Roman"/>
          <w:sz w:val="28"/>
          <w:szCs w:val="28"/>
          <w:lang w:val="en-US" w:eastAsia="en-US"/>
        </w:rPr>
        <w:t xml:space="preserve"> Find and copy one word (a noun)which shows how the sight of the city made Wordsworth feel.</w:t>
      </w:r>
    </w:p>
    <w:p w:rsidR="00DA7C04" w:rsidRDefault="00DA7C04" w:rsidP="00433D02">
      <w:pPr>
        <w:suppressAutoHyphens w:val="0"/>
        <w:spacing w:after="160" w:line="259" w:lineRule="auto"/>
        <w:jc w:val="both"/>
        <w:rPr>
          <w:rFonts w:ascii="Times New Roman" w:hAnsi="Times New Roman" w:cs="Times New Roman"/>
          <w:sz w:val="28"/>
          <w:szCs w:val="28"/>
          <w:lang w:val="en-US" w:eastAsia="en-US"/>
        </w:rPr>
      </w:pPr>
      <w:r w:rsidRPr="00823967">
        <w:rPr>
          <w:rFonts w:ascii="Times New Roman" w:hAnsi="Times New Roman" w:cs="Times New Roman"/>
          <w:b/>
          <w:sz w:val="28"/>
          <w:szCs w:val="28"/>
          <w:lang w:val="en-US" w:eastAsia="en-US"/>
        </w:rPr>
        <w:t>26</w:t>
      </w:r>
      <w:r>
        <w:rPr>
          <w:rFonts w:ascii="Times New Roman" w:hAnsi="Times New Roman" w:cs="Times New Roman"/>
          <w:sz w:val="28"/>
          <w:szCs w:val="28"/>
          <w:lang w:val="en-US" w:eastAsia="en-US"/>
        </w:rPr>
        <w:t xml:space="preserve">. Which word shows that the early-morning air in London was not polluted? </w:t>
      </w:r>
    </w:p>
    <w:p w:rsidR="00DA7C04" w:rsidRDefault="00DA7C04" w:rsidP="00433D02">
      <w:pPr>
        <w:suppressAutoHyphens w:val="0"/>
        <w:spacing w:after="160" w:line="259" w:lineRule="auto"/>
        <w:jc w:val="both"/>
        <w:rPr>
          <w:rFonts w:ascii="Times New Roman" w:hAnsi="Times New Roman" w:cs="Times New Roman"/>
          <w:sz w:val="28"/>
          <w:szCs w:val="28"/>
          <w:lang w:val="en-US" w:eastAsia="en-US"/>
        </w:rPr>
      </w:pPr>
    </w:p>
    <w:p w:rsidR="00DA7C04" w:rsidRPr="00964E8B" w:rsidRDefault="00DA7C04" w:rsidP="00433D02">
      <w:pPr>
        <w:suppressAutoHyphens w:val="0"/>
        <w:spacing w:after="160" w:line="259" w:lineRule="auto"/>
        <w:jc w:val="both"/>
        <w:rPr>
          <w:rFonts w:ascii="Times New Roman" w:hAnsi="Times New Roman" w:cs="Times New Roman"/>
          <w:b/>
          <w:sz w:val="28"/>
          <w:szCs w:val="28"/>
          <w:lang w:val="en-US" w:eastAsia="en-US"/>
        </w:rPr>
      </w:pPr>
      <w:r w:rsidRPr="00964E8B">
        <w:rPr>
          <w:rFonts w:ascii="Times New Roman" w:hAnsi="Times New Roman" w:cs="Times New Roman"/>
          <w:b/>
          <w:sz w:val="28"/>
          <w:szCs w:val="28"/>
          <w:lang w:val="en-US" w:eastAsia="en-US"/>
        </w:rPr>
        <w:t>Task 3. For items 2</w:t>
      </w:r>
      <w:r>
        <w:rPr>
          <w:rFonts w:ascii="Times New Roman" w:hAnsi="Times New Roman" w:cs="Times New Roman"/>
          <w:b/>
          <w:sz w:val="28"/>
          <w:szCs w:val="28"/>
          <w:lang w:val="en-US" w:eastAsia="en-US"/>
        </w:rPr>
        <w:t>7</w:t>
      </w:r>
      <w:r w:rsidRPr="00964E8B">
        <w:rPr>
          <w:rFonts w:ascii="Times New Roman" w:hAnsi="Times New Roman" w:cs="Times New Roman"/>
          <w:b/>
          <w:sz w:val="28"/>
          <w:szCs w:val="28"/>
          <w:lang w:val="en-US" w:eastAsia="en-US"/>
        </w:rPr>
        <w:t xml:space="preserve">-30 match the description to the things they describe </w:t>
      </w:r>
    </w:p>
    <w:p w:rsidR="00DA7C04" w:rsidRDefault="00DA7C04" w:rsidP="007A6020">
      <w:pPr>
        <w:suppressAutoHyphens w:val="0"/>
        <w:spacing w:after="160" w:line="259" w:lineRule="auto"/>
        <w:jc w:val="both"/>
        <w:rPr>
          <w:rFonts w:ascii="Times New Roman" w:hAnsi="Times New Roman" w:cs="Times New Roman"/>
          <w:sz w:val="28"/>
          <w:szCs w:val="28"/>
          <w:lang w:val="en-US" w:eastAsia="en-US"/>
        </w:rPr>
      </w:pPr>
      <w:r w:rsidRPr="00823967">
        <w:rPr>
          <w:rFonts w:ascii="Times New Roman" w:hAnsi="Times New Roman" w:cs="Times New Roman"/>
          <w:b/>
          <w:sz w:val="28"/>
          <w:szCs w:val="28"/>
          <w:lang w:val="en-US" w:eastAsia="en-US"/>
        </w:rPr>
        <w:t>27.</w:t>
      </w:r>
      <w:r>
        <w:rPr>
          <w:rFonts w:ascii="Times New Roman" w:hAnsi="Times New Roman" w:cs="Times New Roman"/>
          <w:sz w:val="28"/>
          <w:szCs w:val="28"/>
          <w:lang w:val="en-US" w:eastAsia="en-US"/>
        </w:rPr>
        <w:t xml:space="preserve"> </w:t>
      </w:r>
      <w:proofErr w:type="gramStart"/>
      <w:r>
        <w:rPr>
          <w:rFonts w:ascii="Times New Roman" w:hAnsi="Times New Roman" w:cs="Times New Roman"/>
          <w:sz w:val="28"/>
          <w:szCs w:val="28"/>
          <w:lang w:val="en-US" w:eastAsia="en-US"/>
        </w:rPr>
        <w:t>the</w:t>
      </w:r>
      <w:proofErr w:type="gramEnd"/>
      <w:r>
        <w:rPr>
          <w:rFonts w:ascii="Times New Roman" w:hAnsi="Times New Roman" w:cs="Times New Roman"/>
          <w:sz w:val="28"/>
          <w:szCs w:val="28"/>
          <w:lang w:val="en-US" w:eastAsia="en-US"/>
        </w:rPr>
        <w:t xml:space="preserve"> houses                    </w:t>
      </w:r>
      <w:r w:rsidR="000D6E99" w:rsidRPr="000D6E99">
        <w:rPr>
          <w:rFonts w:ascii="Times New Roman" w:hAnsi="Times New Roman" w:cs="Times New Roman"/>
          <w:sz w:val="28"/>
          <w:szCs w:val="28"/>
          <w:lang w:val="en-US" w:eastAsia="en-US"/>
        </w:rPr>
        <w:t xml:space="preserve">                    </w:t>
      </w:r>
      <w:r>
        <w:rPr>
          <w:rFonts w:ascii="Times New Roman" w:hAnsi="Times New Roman" w:cs="Times New Roman"/>
          <w:sz w:val="28"/>
          <w:szCs w:val="28"/>
          <w:lang w:val="en-US" w:eastAsia="en-US"/>
        </w:rPr>
        <w:t>a) has impressive beauty</w:t>
      </w:r>
    </w:p>
    <w:p w:rsidR="00DA7C04" w:rsidRDefault="00DA7C04" w:rsidP="007A6020">
      <w:pPr>
        <w:suppressAutoHyphens w:val="0"/>
        <w:spacing w:after="160" w:line="259" w:lineRule="auto"/>
        <w:jc w:val="both"/>
        <w:rPr>
          <w:rFonts w:ascii="Times New Roman" w:hAnsi="Times New Roman" w:cs="Times New Roman"/>
          <w:sz w:val="28"/>
          <w:szCs w:val="28"/>
          <w:lang w:val="en-US" w:eastAsia="en-US"/>
        </w:rPr>
      </w:pPr>
      <w:r w:rsidRPr="00823967">
        <w:rPr>
          <w:rFonts w:ascii="Times New Roman" w:hAnsi="Times New Roman" w:cs="Times New Roman"/>
          <w:b/>
          <w:sz w:val="28"/>
          <w:szCs w:val="28"/>
          <w:lang w:val="en-US" w:eastAsia="en-US"/>
        </w:rPr>
        <w:t>28.</w:t>
      </w:r>
      <w:r>
        <w:rPr>
          <w:rFonts w:ascii="Times New Roman" w:hAnsi="Times New Roman" w:cs="Times New Roman"/>
          <w:sz w:val="28"/>
          <w:szCs w:val="28"/>
          <w:lang w:val="en-US" w:eastAsia="en-US"/>
        </w:rPr>
        <w:t xml:space="preserve"> </w:t>
      </w:r>
      <w:proofErr w:type="gramStart"/>
      <w:r>
        <w:rPr>
          <w:rFonts w:ascii="Times New Roman" w:hAnsi="Times New Roman" w:cs="Times New Roman"/>
          <w:sz w:val="28"/>
          <w:szCs w:val="28"/>
          <w:lang w:val="en-US" w:eastAsia="en-US"/>
        </w:rPr>
        <w:t>buildings</w:t>
      </w:r>
      <w:proofErr w:type="gramEnd"/>
      <w:r>
        <w:rPr>
          <w:rFonts w:ascii="Times New Roman" w:hAnsi="Times New Roman" w:cs="Times New Roman"/>
          <w:sz w:val="28"/>
          <w:szCs w:val="28"/>
          <w:lang w:val="en-US" w:eastAsia="en-US"/>
        </w:rPr>
        <w:t xml:space="preserve"> in the city    </w:t>
      </w:r>
      <w:r w:rsidR="000D6E99" w:rsidRPr="000D6E99">
        <w:rPr>
          <w:rFonts w:ascii="Times New Roman" w:hAnsi="Times New Roman" w:cs="Times New Roman"/>
          <w:sz w:val="28"/>
          <w:szCs w:val="28"/>
          <w:lang w:val="en-US" w:eastAsia="en-US"/>
        </w:rPr>
        <w:t xml:space="preserve">                     </w:t>
      </w:r>
      <w:r>
        <w:rPr>
          <w:rFonts w:ascii="Times New Roman" w:hAnsi="Times New Roman" w:cs="Times New Roman"/>
          <w:sz w:val="28"/>
          <w:szCs w:val="28"/>
          <w:lang w:val="en-US" w:eastAsia="en-US"/>
        </w:rPr>
        <w:t xml:space="preserve"> b) flows gently</w:t>
      </w:r>
    </w:p>
    <w:p w:rsidR="00DA7C04" w:rsidRDefault="00DA7C04" w:rsidP="007A6020">
      <w:pPr>
        <w:suppressAutoHyphens w:val="0"/>
        <w:spacing w:after="160" w:line="259" w:lineRule="auto"/>
        <w:jc w:val="both"/>
        <w:rPr>
          <w:rFonts w:ascii="Times New Roman" w:hAnsi="Times New Roman" w:cs="Times New Roman"/>
          <w:sz w:val="28"/>
          <w:szCs w:val="28"/>
          <w:lang w:val="en-US" w:eastAsia="en-US"/>
        </w:rPr>
      </w:pPr>
      <w:r w:rsidRPr="00823967">
        <w:rPr>
          <w:rFonts w:ascii="Times New Roman" w:hAnsi="Times New Roman" w:cs="Times New Roman"/>
          <w:b/>
          <w:sz w:val="28"/>
          <w:szCs w:val="28"/>
          <w:lang w:val="en-US" w:eastAsia="en-US"/>
        </w:rPr>
        <w:t>29.</w:t>
      </w:r>
      <w:r>
        <w:rPr>
          <w:rFonts w:ascii="Times New Roman" w:hAnsi="Times New Roman" w:cs="Times New Roman"/>
          <w:sz w:val="28"/>
          <w:szCs w:val="28"/>
          <w:lang w:val="en-US" w:eastAsia="en-US"/>
        </w:rPr>
        <w:t xml:space="preserve"> the River Thames                             c) sparkle and shine in the morning sun</w:t>
      </w:r>
    </w:p>
    <w:p w:rsidR="00DA7C04" w:rsidRPr="00433D02" w:rsidRDefault="00DA7C04" w:rsidP="007A6020">
      <w:pPr>
        <w:suppressAutoHyphens w:val="0"/>
        <w:spacing w:after="160" w:line="259" w:lineRule="auto"/>
        <w:jc w:val="both"/>
        <w:rPr>
          <w:rFonts w:ascii="Times New Roman" w:hAnsi="Times New Roman" w:cs="Times New Roman"/>
          <w:sz w:val="28"/>
          <w:szCs w:val="28"/>
          <w:lang w:val="en-US" w:eastAsia="en-US"/>
        </w:rPr>
      </w:pPr>
      <w:r w:rsidRPr="00823967">
        <w:rPr>
          <w:rFonts w:ascii="Times New Roman" w:hAnsi="Times New Roman" w:cs="Times New Roman"/>
          <w:b/>
          <w:sz w:val="28"/>
          <w:szCs w:val="28"/>
          <w:lang w:val="en-US" w:eastAsia="en-US"/>
        </w:rPr>
        <w:t>30</w:t>
      </w:r>
      <w:r>
        <w:rPr>
          <w:rFonts w:ascii="Times New Roman" w:hAnsi="Times New Roman" w:cs="Times New Roman"/>
          <w:sz w:val="28"/>
          <w:szCs w:val="28"/>
          <w:lang w:val="en-US" w:eastAsia="en-US"/>
        </w:rPr>
        <w:t xml:space="preserve">. </w:t>
      </w:r>
      <w:proofErr w:type="gramStart"/>
      <w:r>
        <w:rPr>
          <w:rFonts w:ascii="Times New Roman" w:hAnsi="Times New Roman" w:cs="Times New Roman"/>
          <w:sz w:val="28"/>
          <w:szCs w:val="28"/>
          <w:lang w:val="en-US" w:eastAsia="en-US"/>
        </w:rPr>
        <w:t>the</w:t>
      </w:r>
      <w:proofErr w:type="gramEnd"/>
      <w:r>
        <w:rPr>
          <w:rFonts w:ascii="Times New Roman" w:hAnsi="Times New Roman" w:cs="Times New Roman"/>
          <w:sz w:val="28"/>
          <w:szCs w:val="28"/>
          <w:lang w:val="en-US" w:eastAsia="en-US"/>
        </w:rPr>
        <w:t xml:space="preserve"> view of London  </w:t>
      </w:r>
      <w:r w:rsidR="000D6E99">
        <w:rPr>
          <w:rFonts w:ascii="Times New Roman" w:hAnsi="Times New Roman" w:cs="Times New Roman"/>
          <w:sz w:val="28"/>
          <w:szCs w:val="28"/>
          <w:lang w:val="en-US" w:eastAsia="en-US"/>
        </w:rPr>
        <w:t xml:space="preserve">                        </w:t>
      </w:r>
      <w:r>
        <w:rPr>
          <w:rFonts w:ascii="Times New Roman" w:hAnsi="Times New Roman" w:cs="Times New Roman"/>
          <w:sz w:val="28"/>
          <w:szCs w:val="28"/>
          <w:lang w:val="en-US" w:eastAsia="en-US"/>
        </w:rPr>
        <w:t>d) are so quiet they seem to be asleep</w:t>
      </w:r>
    </w:p>
    <w:p w:rsidR="00DA7C04" w:rsidRPr="008A5F12" w:rsidRDefault="00DA7C04" w:rsidP="007A6020">
      <w:pPr>
        <w:tabs>
          <w:tab w:val="left" w:pos="851"/>
        </w:tabs>
        <w:suppressAutoHyphens w:val="0"/>
        <w:autoSpaceDE w:val="0"/>
        <w:autoSpaceDN w:val="0"/>
        <w:adjustRightInd w:val="0"/>
        <w:spacing w:after="0" w:line="360" w:lineRule="auto"/>
        <w:contextualSpacing/>
        <w:jc w:val="center"/>
        <w:rPr>
          <w:rFonts w:ascii="Times New Roman" w:hAnsi="Times New Roman" w:cs="Times New Roman"/>
          <w:b/>
          <w:sz w:val="20"/>
          <w:szCs w:val="20"/>
          <w:lang w:val="en-US" w:eastAsia="en-US"/>
        </w:rPr>
      </w:pPr>
    </w:p>
    <w:p w:rsidR="00DA7C04" w:rsidRPr="001F01C3" w:rsidRDefault="00DA7C04" w:rsidP="007A6020">
      <w:pPr>
        <w:tabs>
          <w:tab w:val="left" w:pos="851"/>
        </w:tabs>
        <w:suppressAutoHyphens w:val="0"/>
        <w:autoSpaceDE w:val="0"/>
        <w:autoSpaceDN w:val="0"/>
        <w:adjustRightInd w:val="0"/>
        <w:spacing w:after="0" w:line="360" w:lineRule="auto"/>
        <w:contextualSpacing/>
        <w:jc w:val="center"/>
        <w:rPr>
          <w:rFonts w:ascii="Times New Roman" w:hAnsi="Times New Roman" w:cs="Times New Roman"/>
          <w:b/>
          <w:sz w:val="28"/>
          <w:szCs w:val="28"/>
          <w:lang w:val="en-US" w:eastAsia="en-US"/>
        </w:rPr>
      </w:pPr>
      <w:r w:rsidRPr="001F01C3">
        <w:rPr>
          <w:rFonts w:ascii="Times New Roman" w:hAnsi="Times New Roman" w:cs="Times New Roman"/>
          <w:b/>
          <w:sz w:val="28"/>
          <w:szCs w:val="28"/>
          <w:lang w:val="en-US" w:eastAsia="en-US"/>
        </w:rPr>
        <w:t>Transfer your answers to the answer sheet!</w:t>
      </w:r>
    </w:p>
    <w:p w:rsidR="00DA7C04" w:rsidRPr="00E2495C" w:rsidRDefault="00DA7C04" w:rsidP="008A5F12">
      <w:pPr>
        <w:tabs>
          <w:tab w:val="left" w:pos="851"/>
        </w:tabs>
        <w:suppressAutoHyphens w:val="0"/>
        <w:rPr>
          <w:rFonts w:ascii="Times New Roman" w:hAnsi="Times New Roman" w:cs="Times New Roman"/>
          <w:b/>
          <w:sz w:val="28"/>
          <w:szCs w:val="28"/>
          <w:lang w:val="en-US" w:eastAsia="en-US"/>
        </w:rPr>
      </w:pPr>
    </w:p>
    <w:p w:rsidR="00DA7C04" w:rsidRPr="001F01C3" w:rsidRDefault="00DA7C04" w:rsidP="007A6020">
      <w:pPr>
        <w:tabs>
          <w:tab w:val="left" w:pos="851"/>
        </w:tabs>
        <w:suppressAutoHyphens w:val="0"/>
        <w:jc w:val="center"/>
        <w:rPr>
          <w:rFonts w:ascii="Times New Roman" w:hAnsi="Times New Roman" w:cs="Times New Roman"/>
          <w:b/>
          <w:sz w:val="28"/>
          <w:szCs w:val="28"/>
          <w:lang w:val="en-US" w:eastAsia="en-US"/>
        </w:rPr>
      </w:pPr>
      <w:r w:rsidRPr="001F01C3">
        <w:rPr>
          <w:rFonts w:ascii="Times New Roman" w:hAnsi="Times New Roman" w:cs="Times New Roman"/>
          <w:b/>
          <w:sz w:val="28"/>
          <w:szCs w:val="28"/>
          <w:lang w:val="en-US" w:eastAsia="en-US"/>
        </w:rPr>
        <w:t>USE OF ENGLISH</w:t>
      </w:r>
    </w:p>
    <w:p w:rsidR="00DA7C04" w:rsidRPr="001F01C3" w:rsidRDefault="00DA7C04" w:rsidP="007A6020">
      <w:pPr>
        <w:tabs>
          <w:tab w:val="left" w:pos="851"/>
        </w:tabs>
        <w:suppressAutoHyphens w:val="0"/>
        <w:jc w:val="center"/>
        <w:rPr>
          <w:rFonts w:ascii="Times New Roman" w:hAnsi="Times New Roman" w:cs="Times New Roman"/>
          <w:b/>
          <w:sz w:val="28"/>
          <w:szCs w:val="28"/>
          <w:lang w:val="en-US" w:eastAsia="en-US"/>
        </w:rPr>
      </w:pPr>
      <w:r w:rsidRPr="001F01C3">
        <w:rPr>
          <w:rFonts w:ascii="Times New Roman" w:hAnsi="Times New Roman" w:cs="Times New Roman"/>
          <w:b/>
          <w:sz w:val="28"/>
          <w:szCs w:val="28"/>
          <w:lang w:val="en-US" w:eastAsia="en-US"/>
        </w:rPr>
        <w:t xml:space="preserve">Time: </w:t>
      </w:r>
      <w:r>
        <w:rPr>
          <w:rFonts w:ascii="Times New Roman" w:hAnsi="Times New Roman" w:cs="Times New Roman"/>
          <w:b/>
          <w:sz w:val="28"/>
          <w:szCs w:val="28"/>
          <w:lang w:val="en-US" w:eastAsia="en-US"/>
        </w:rPr>
        <w:t>2</w:t>
      </w:r>
      <w:r w:rsidRPr="001F01C3">
        <w:rPr>
          <w:rFonts w:ascii="Times New Roman" w:hAnsi="Times New Roman" w:cs="Times New Roman"/>
          <w:b/>
          <w:sz w:val="28"/>
          <w:szCs w:val="28"/>
          <w:lang w:val="en-US" w:eastAsia="en-US"/>
        </w:rPr>
        <w:t>0 minutes</w:t>
      </w:r>
    </w:p>
    <w:p w:rsidR="00DA7C04" w:rsidRDefault="00DA7C04" w:rsidP="007A6020">
      <w:pPr>
        <w:suppressAutoHyphens w:val="0"/>
        <w:spacing w:after="160" w:line="259" w:lineRule="auto"/>
        <w:jc w:val="both"/>
        <w:rPr>
          <w:rFonts w:ascii="Times New Roman" w:hAnsi="Times New Roman" w:cs="Times New Roman"/>
          <w:b/>
          <w:bCs/>
          <w:sz w:val="28"/>
          <w:szCs w:val="28"/>
          <w:lang w:val="en-US" w:eastAsia="en-US"/>
        </w:rPr>
      </w:pPr>
      <w:r w:rsidRPr="00300AF4">
        <w:rPr>
          <w:rFonts w:ascii="Times New Roman" w:hAnsi="Times New Roman" w:cs="Times New Roman"/>
          <w:b/>
          <w:bCs/>
          <w:sz w:val="28"/>
          <w:szCs w:val="28"/>
          <w:lang w:val="en-US" w:eastAsia="en-US"/>
        </w:rPr>
        <w:t xml:space="preserve">Task 1. </w:t>
      </w:r>
      <w:r>
        <w:rPr>
          <w:rFonts w:ascii="Times New Roman" w:hAnsi="Times New Roman" w:cs="Times New Roman"/>
          <w:b/>
          <w:bCs/>
          <w:sz w:val="28"/>
          <w:szCs w:val="28"/>
          <w:lang w:val="en-US" w:eastAsia="en-US"/>
        </w:rPr>
        <w:t xml:space="preserve">Read </w:t>
      </w:r>
      <w:r w:rsidRPr="00300AF4">
        <w:rPr>
          <w:rFonts w:ascii="Times New Roman" w:hAnsi="Times New Roman" w:cs="Times New Roman"/>
          <w:b/>
          <w:bCs/>
          <w:sz w:val="28"/>
          <w:szCs w:val="28"/>
          <w:lang w:val="en-US" w:eastAsia="en-US"/>
        </w:rPr>
        <w:t>the text below</w:t>
      </w:r>
      <w:r>
        <w:rPr>
          <w:rFonts w:ascii="Times New Roman" w:hAnsi="Times New Roman" w:cs="Times New Roman"/>
          <w:b/>
          <w:bCs/>
          <w:sz w:val="28"/>
          <w:szCs w:val="28"/>
          <w:lang w:val="en-US" w:eastAsia="en-US"/>
        </w:rPr>
        <w:t xml:space="preserve">. Use the </w:t>
      </w:r>
      <w:r w:rsidRPr="00300AF4">
        <w:rPr>
          <w:rFonts w:ascii="Times New Roman" w:hAnsi="Times New Roman" w:cs="Times New Roman"/>
          <w:b/>
          <w:bCs/>
          <w:sz w:val="28"/>
          <w:szCs w:val="28"/>
          <w:lang w:val="en-US" w:eastAsia="en-US"/>
        </w:rPr>
        <w:t>word</w:t>
      </w:r>
      <w:r>
        <w:rPr>
          <w:rFonts w:ascii="Times New Roman" w:hAnsi="Times New Roman" w:cs="Times New Roman"/>
          <w:b/>
          <w:bCs/>
          <w:sz w:val="28"/>
          <w:szCs w:val="28"/>
          <w:lang w:val="en-US" w:eastAsia="en-US"/>
        </w:rPr>
        <w:t xml:space="preserve"> given in capitals to form a word that fits in the space in the text. There is an example at the beginning (0). </w:t>
      </w:r>
    </w:p>
    <w:p w:rsidR="00DA7C04" w:rsidRDefault="00DA7C04" w:rsidP="007A6020">
      <w:pPr>
        <w:suppressAutoHyphens w:val="0"/>
        <w:spacing w:after="160" w:line="259" w:lineRule="auto"/>
        <w:jc w:val="center"/>
        <w:rPr>
          <w:rFonts w:ascii="Times New Roman" w:hAnsi="Times New Roman" w:cs="Times New Roman"/>
          <w:b/>
          <w:bCs/>
          <w:sz w:val="28"/>
          <w:szCs w:val="28"/>
          <w:lang w:val="en-US" w:eastAsia="en-US"/>
        </w:rPr>
      </w:pPr>
      <w:r>
        <w:rPr>
          <w:rFonts w:ascii="Times New Roman" w:hAnsi="Times New Roman" w:cs="Times New Roman"/>
          <w:b/>
          <w:bCs/>
          <w:sz w:val="28"/>
          <w:szCs w:val="28"/>
          <w:lang w:val="en-US" w:eastAsia="en-US"/>
        </w:rPr>
        <w:t>Hadrian’s Wall</w:t>
      </w:r>
    </w:p>
    <w:p w:rsidR="00DA7C04" w:rsidRDefault="00DA7C04" w:rsidP="006B093E">
      <w:pPr>
        <w:suppressAutoHyphens w:val="0"/>
        <w:spacing w:after="160" w:line="360" w:lineRule="auto"/>
        <w:rPr>
          <w:rFonts w:ascii="Times New Roman" w:hAnsi="Times New Roman" w:cs="Times New Roman"/>
          <w:bCs/>
          <w:sz w:val="28"/>
          <w:szCs w:val="28"/>
          <w:lang w:val="en-US" w:eastAsia="en-US"/>
        </w:rPr>
      </w:pPr>
      <w:proofErr w:type="gramStart"/>
      <w:r>
        <w:rPr>
          <w:rFonts w:ascii="Times New Roman" w:hAnsi="Times New Roman" w:cs="Times New Roman"/>
          <w:bCs/>
          <w:sz w:val="28"/>
          <w:szCs w:val="28"/>
          <w:lang w:val="en-US" w:eastAsia="en-US"/>
        </w:rPr>
        <w:t>Had</w:t>
      </w:r>
      <w:r w:rsidRPr="00233372">
        <w:rPr>
          <w:rFonts w:ascii="Times New Roman" w:hAnsi="Times New Roman" w:cs="Times New Roman"/>
          <w:bCs/>
          <w:sz w:val="28"/>
          <w:szCs w:val="28"/>
          <w:lang w:val="en-US" w:eastAsia="en-US"/>
        </w:rPr>
        <w:t>rian’s</w:t>
      </w:r>
      <w:r w:rsidR="00836F35" w:rsidRPr="00836F35">
        <w:rPr>
          <w:rFonts w:ascii="Times New Roman" w:hAnsi="Times New Roman" w:cs="Times New Roman"/>
          <w:bCs/>
          <w:sz w:val="28"/>
          <w:szCs w:val="28"/>
          <w:lang w:val="en-US" w:eastAsia="en-US"/>
        </w:rPr>
        <w:t xml:space="preserve"> </w:t>
      </w:r>
      <w:r>
        <w:rPr>
          <w:rFonts w:ascii="Times New Roman" w:hAnsi="Times New Roman" w:cs="Times New Roman"/>
          <w:bCs/>
          <w:sz w:val="28"/>
          <w:szCs w:val="28"/>
          <w:lang w:val="en-US" w:eastAsia="en-US"/>
        </w:rPr>
        <w:t>wall</w:t>
      </w:r>
      <w:proofErr w:type="gramEnd"/>
      <w:r>
        <w:rPr>
          <w:rFonts w:ascii="Times New Roman" w:hAnsi="Times New Roman" w:cs="Times New Roman"/>
          <w:bCs/>
          <w:sz w:val="28"/>
          <w:szCs w:val="28"/>
          <w:lang w:val="en-US" w:eastAsia="en-US"/>
        </w:rPr>
        <w:t xml:space="preserve"> is a 117 km long </w:t>
      </w:r>
      <w:r w:rsidRPr="00550523">
        <w:rPr>
          <w:rFonts w:ascii="Times New Roman" w:hAnsi="Times New Roman" w:cs="Times New Roman"/>
          <w:b/>
          <w:bCs/>
          <w:sz w:val="28"/>
          <w:szCs w:val="28"/>
          <w:lang w:val="en-US" w:eastAsia="en-US"/>
        </w:rPr>
        <w:t>(0)</w:t>
      </w:r>
      <w:r>
        <w:rPr>
          <w:rFonts w:ascii="Times New Roman" w:hAnsi="Times New Roman" w:cs="Times New Roman"/>
          <w:bCs/>
          <w:sz w:val="28"/>
          <w:szCs w:val="28"/>
          <w:lang w:val="en-US" w:eastAsia="en-US"/>
        </w:rPr>
        <w:t xml:space="preserve"> DEFEND </w:t>
      </w:r>
      <w:r w:rsidR="00DE074F">
        <w:rPr>
          <w:rFonts w:ascii="Times New Roman" w:hAnsi="Times New Roman" w:cs="Times New Roman"/>
          <w:bCs/>
          <w:i/>
          <w:sz w:val="28"/>
          <w:szCs w:val="28"/>
          <w:lang w:val="en-US" w:eastAsia="en-US"/>
        </w:rPr>
        <w:t>defensive</w:t>
      </w:r>
      <w:r w:rsidR="00DE074F" w:rsidRPr="00DE074F">
        <w:rPr>
          <w:rFonts w:ascii="Times New Roman" w:hAnsi="Times New Roman" w:cs="Times New Roman"/>
          <w:bCs/>
          <w:i/>
          <w:sz w:val="28"/>
          <w:szCs w:val="28"/>
          <w:lang w:val="en-US" w:eastAsia="en-US"/>
        </w:rPr>
        <w:t xml:space="preserve"> </w:t>
      </w:r>
      <w:r w:rsidRPr="00233372">
        <w:rPr>
          <w:rFonts w:ascii="Times New Roman" w:hAnsi="Times New Roman" w:cs="Times New Roman"/>
          <w:bCs/>
          <w:sz w:val="28"/>
          <w:szCs w:val="28"/>
          <w:lang w:val="en-US" w:eastAsia="en-US"/>
        </w:rPr>
        <w:t>barrier</w:t>
      </w:r>
      <w:r>
        <w:rPr>
          <w:rFonts w:ascii="Times New Roman" w:hAnsi="Times New Roman" w:cs="Times New Roman"/>
          <w:bCs/>
          <w:sz w:val="28"/>
          <w:szCs w:val="28"/>
          <w:lang w:val="en-US" w:eastAsia="en-US"/>
        </w:rPr>
        <w:t xml:space="preserve"> which ran from coast to coast along what was </w:t>
      </w:r>
      <w:r w:rsidRPr="00550523">
        <w:rPr>
          <w:rFonts w:ascii="Times New Roman" w:hAnsi="Times New Roman" w:cs="Times New Roman"/>
          <w:b/>
          <w:bCs/>
          <w:sz w:val="28"/>
          <w:szCs w:val="28"/>
          <w:lang w:val="en-US" w:eastAsia="en-US"/>
        </w:rPr>
        <w:t>(31)</w:t>
      </w:r>
      <w:r>
        <w:rPr>
          <w:rFonts w:ascii="Times New Roman" w:hAnsi="Times New Roman" w:cs="Times New Roman"/>
          <w:bCs/>
          <w:sz w:val="28"/>
          <w:szCs w:val="28"/>
          <w:lang w:val="en-US" w:eastAsia="en-US"/>
        </w:rPr>
        <w:t xml:space="preserve"> FORMER the border</w:t>
      </w:r>
      <w:r w:rsidR="00DE074F" w:rsidRPr="00DE074F">
        <w:rPr>
          <w:rFonts w:ascii="Times New Roman" w:hAnsi="Times New Roman" w:cs="Times New Roman"/>
          <w:bCs/>
          <w:sz w:val="28"/>
          <w:szCs w:val="28"/>
          <w:lang w:val="en-US" w:eastAsia="en-US"/>
        </w:rPr>
        <w:t xml:space="preserve"> </w:t>
      </w:r>
      <w:r>
        <w:rPr>
          <w:rFonts w:ascii="Times New Roman" w:hAnsi="Times New Roman" w:cs="Times New Roman"/>
          <w:bCs/>
          <w:sz w:val="28"/>
          <w:szCs w:val="28"/>
          <w:lang w:val="en-US" w:eastAsia="en-US"/>
        </w:rPr>
        <w:t xml:space="preserve">between England and Scotland. It was an </w:t>
      </w:r>
      <w:r w:rsidRPr="00550523">
        <w:rPr>
          <w:rFonts w:ascii="Times New Roman" w:hAnsi="Times New Roman" w:cs="Times New Roman"/>
          <w:b/>
          <w:bCs/>
          <w:sz w:val="28"/>
          <w:szCs w:val="28"/>
          <w:lang w:val="en-US" w:eastAsia="en-US"/>
        </w:rPr>
        <w:t>(32)</w:t>
      </w:r>
      <w:r>
        <w:rPr>
          <w:rFonts w:ascii="Times New Roman" w:hAnsi="Times New Roman" w:cs="Times New Roman"/>
          <w:bCs/>
          <w:sz w:val="28"/>
          <w:szCs w:val="28"/>
          <w:lang w:val="en-US" w:eastAsia="en-US"/>
        </w:rPr>
        <w:t xml:space="preserve"> CREDIBLE piece of military engineering and </w:t>
      </w:r>
      <w:r w:rsidRPr="00550523">
        <w:rPr>
          <w:rFonts w:ascii="Times New Roman" w:hAnsi="Times New Roman" w:cs="Times New Roman"/>
          <w:b/>
          <w:bCs/>
          <w:sz w:val="28"/>
          <w:szCs w:val="28"/>
          <w:lang w:val="en-US" w:eastAsia="en-US"/>
        </w:rPr>
        <w:t>(33)</w:t>
      </w:r>
      <w:r w:rsidR="00DE074F" w:rsidRPr="00DE074F">
        <w:rPr>
          <w:rFonts w:ascii="Times New Roman" w:hAnsi="Times New Roman" w:cs="Times New Roman"/>
          <w:b/>
          <w:bCs/>
          <w:sz w:val="28"/>
          <w:szCs w:val="28"/>
          <w:lang w:val="en-US" w:eastAsia="en-US"/>
        </w:rPr>
        <w:t xml:space="preserve"> </w:t>
      </w:r>
      <w:r>
        <w:rPr>
          <w:rFonts w:ascii="Times New Roman" w:hAnsi="Times New Roman" w:cs="Times New Roman"/>
          <w:bCs/>
          <w:sz w:val="28"/>
          <w:szCs w:val="28"/>
          <w:lang w:val="en-US" w:eastAsia="en-US"/>
        </w:rPr>
        <w:t>EASY</w:t>
      </w:r>
      <w:r w:rsidR="00DE074F" w:rsidRPr="00DE074F">
        <w:rPr>
          <w:rFonts w:ascii="Times New Roman" w:hAnsi="Times New Roman" w:cs="Times New Roman"/>
          <w:bCs/>
          <w:sz w:val="28"/>
          <w:szCs w:val="28"/>
          <w:lang w:val="en-US" w:eastAsia="en-US"/>
        </w:rPr>
        <w:t xml:space="preserve"> </w:t>
      </w:r>
      <w:proofErr w:type="gramStart"/>
      <w:r>
        <w:rPr>
          <w:rFonts w:ascii="Times New Roman" w:hAnsi="Times New Roman" w:cs="Times New Roman"/>
          <w:bCs/>
          <w:sz w:val="28"/>
          <w:szCs w:val="28"/>
          <w:lang w:val="en-US" w:eastAsia="en-US"/>
        </w:rPr>
        <w:t xml:space="preserve">the </w:t>
      </w:r>
      <w:r w:rsidR="00DE074F" w:rsidRPr="00DE074F">
        <w:rPr>
          <w:rFonts w:ascii="Times New Roman" w:hAnsi="Times New Roman" w:cs="Times New Roman"/>
          <w:bCs/>
          <w:sz w:val="28"/>
          <w:szCs w:val="28"/>
          <w:lang w:val="en-US" w:eastAsia="en-US"/>
        </w:rPr>
        <w:t xml:space="preserve"> </w:t>
      </w:r>
      <w:r>
        <w:rPr>
          <w:rFonts w:ascii="Times New Roman" w:hAnsi="Times New Roman" w:cs="Times New Roman"/>
          <w:bCs/>
          <w:sz w:val="28"/>
          <w:szCs w:val="28"/>
          <w:lang w:val="en-US" w:eastAsia="en-US"/>
        </w:rPr>
        <w:t>biggest</w:t>
      </w:r>
      <w:proofErr w:type="gramEnd"/>
      <w:r>
        <w:rPr>
          <w:rFonts w:ascii="Times New Roman" w:hAnsi="Times New Roman" w:cs="Times New Roman"/>
          <w:bCs/>
          <w:sz w:val="28"/>
          <w:szCs w:val="28"/>
          <w:lang w:val="en-US" w:eastAsia="en-US"/>
        </w:rPr>
        <w:t xml:space="preserve"> stone structure the Romans ever built in Ancient Britain. It must have been an amazing </w:t>
      </w:r>
      <w:r w:rsidRPr="00550523">
        <w:rPr>
          <w:rFonts w:ascii="Times New Roman" w:hAnsi="Times New Roman" w:cs="Times New Roman"/>
          <w:b/>
          <w:bCs/>
          <w:sz w:val="28"/>
          <w:szCs w:val="28"/>
          <w:lang w:val="en-US" w:eastAsia="en-US"/>
        </w:rPr>
        <w:t>(34)</w:t>
      </w:r>
      <w:r>
        <w:rPr>
          <w:rFonts w:ascii="Times New Roman" w:hAnsi="Times New Roman" w:cs="Times New Roman"/>
          <w:bCs/>
          <w:sz w:val="28"/>
          <w:szCs w:val="28"/>
          <w:lang w:val="en-US" w:eastAsia="en-US"/>
        </w:rPr>
        <w:t xml:space="preserve"> SEE in its day, but for most of its 2,000-year </w:t>
      </w:r>
      <w:r w:rsidRPr="00550523">
        <w:rPr>
          <w:rFonts w:ascii="Times New Roman" w:hAnsi="Times New Roman" w:cs="Times New Roman"/>
          <w:b/>
          <w:bCs/>
          <w:sz w:val="28"/>
          <w:szCs w:val="28"/>
          <w:lang w:val="en-US" w:eastAsia="en-US"/>
        </w:rPr>
        <w:t xml:space="preserve">(35) </w:t>
      </w:r>
      <w:r>
        <w:rPr>
          <w:rFonts w:ascii="Times New Roman" w:hAnsi="Times New Roman" w:cs="Times New Roman"/>
          <w:bCs/>
          <w:sz w:val="28"/>
          <w:szCs w:val="28"/>
          <w:lang w:val="en-US" w:eastAsia="en-US"/>
        </w:rPr>
        <w:t xml:space="preserve">EXIST the wall stood abandoned and largely forgotten, known only as a </w:t>
      </w:r>
      <w:r w:rsidRPr="00550523">
        <w:rPr>
          <w:rFonts w:ascii="Times New Roman" w:hAnsi="Times New Roman" w:cs="Times New Roman"/>
          <w:b/>
          <w:bCs/>
          <w:sz w:val="28"/>
          <w:szCs w:val="28"/>
          <w:lang w:val="en-US" w:eastAsia="en-US"/>
        </w:rPr>
        <w:t>(36)</w:t>
      </w:r>
      <w:r>
        <w:rPr>
          <w:rFonts w:ascii="Times New Roman" w:hAnsi="Times New Roman" w:cs="Times New Roman"/>
          <w:bCs/>
          <w:sz w:val="28"/>
          <w:szCs w:val="28"/>
          <w:lang w:val="en-US" w:eastAsia="en-US"/>
        </w:rPr>
        <w:t xml:space="preserve"> MYSTERY ruin.</w:t>
      </w:r>
    </w:p>
    <w:p w:rsidR="00DA7C04" w:rsidRDefault="00DA7C04" w:rsidP="006B093E">
      <w:pPr>
        <w:suppressAutoHyphens w:val="0"/>
        <w:spacing w:after="160" w:line="360" w:lineRule="auto"/>
        <w:rPr>
          <w:rFonts w:ascii="Times New Roman" w:hAnsi="Times New Roman" w:cs="Times New Roman"/>
          <w:bCs/>
          <w:sz w:val="28"/>
          <w:szCs w:val="28"/>
          <w:lang w:val="en-US" w:eastAsia="en-US"/>
        </w:rPr>
      </w:pPr>
      <w:r>
        <w:rPr>
          <w:rFonts w:ascii="Times New Roman" w:hAnsi="Times New Roman" w:cs="Times New Roman"/>
          <w:bCs/>
          <w:sz w:val="28"/>
          <w:szCs w:val="28"/>
          <w:lang w:val="en-US" w:eastAsia="en-US"/>
        </w:rPr>
        <w:t xml:space="preserve">Thanks to the efforts of </w:t>
      </w:r>
      <w:r w:rsidRPr="00E00172">
        <w:rPr>
          <w:rFonts w:ascii="Times New Roman" w:hAnsi="Times New Roman" w:cs="Times New Roman"/>
          <w:b/>
          <w:bCs/>
          <w:sz w:val="28"/>
          <w:szCs w:val="28"/>
          <w:lang w:val="en-US" w:eastAsia="en-US"/>
        </w:rPr>
        <w:t>(37)</w:t>
      </w:r>
      <w:r>
        <w:rPr>
          <w:rFonts w:ascii="Times New Roman" w:hAnsi="Times New Roman" w:cs="Times New Roman"/>
          <w:bCs/>
          <w:sz w:val="28"/>
          <w:szCs w:val="28"/>
          <w:lang w:val="en-US" w:eastAsia="en-US"/>
        </w:rPr>
        <w:t xml:space="preserve"> HISTORY and archeologists, what remains of the wall has now been preserved. The wall makes a great </w:t>
      </w:r>
      <w:r w:rsidRPr="00E00172">
        <w:rPr>
          <w:rFonts w:ascii="Times New Roman" w:hAnsi="Times New Roman" w:cs="Times New Roman"/>
          <w:b/>
          <w:bCs/>
          <w:sz w:val="28"/>
          <w:szCs w:val="28"/>
          <w:lang w:val="en-US" w:eastAsia="en-US"/>
        </w:rPr>
        <w:t>(38)</w:t>
      </w:r>
      <w:r>
        <w:rPr>
          <w:rFonts w:ascii="Times New Roman" w:hAnsi="Times New Roman" w:cs="Times New Roman"/>
          <w:bCs/>
          <w:sz w:val="28"/>
          <w:szCs w:val="28"/>
          <w:lang w:val="en-US" w:eastAsia="en-US"/>
        </w:rPr>
        <w:t xml:space="preserve"> IMPRESS on visitors, because of its </w:t>
      </w:r>
      <w:r w:rsidRPr="00E00172">
        <w:rPr>
          <w:rFonts w:ascii="Times New Roman" w:hAnsi="Times New Roman" w:cs="Times New Roman"/>
          <w:b/>
          <w:bCs/>
          <w:sz w:val="28"/>
          <w:szCs w:val="28"/>
          <w:lang w:val="en-US" w:eastAsia="en-US"/>
        </w:rPr>
        <w:t>(39)</w:t>
      </w:r>
      <w:r>
        <w:rPr>
          <w:rFonts w:ascii="Times New Roman" w:hAnsi="Times New Roman" w:cs="Times New Roman"/>
          <w:bCs/>
          <w:sz w:val="28"/>
          <w:szCs w:val="28"/>
          <w:lang w:val="en-US" w:eastAsia="en-US"/>
        </w:rPr>
        <w:t xml:space="preserve"> WONDER lonely setting. Even without much </w:t>
      </w:r>
      <w:r w:rsidRPr="00E00172">
        <w:rPr>
          <w:rFonts w:ascii="Times New Roman" w:hAnsi="Times New Roman" w:cs="Times New Roman"/>
          <w:b/>
          <w:bCs/>
          <w:sz w:val="28"/>
          <w:szCs w:val="28"/>
          <w:lang w:val="en-US" w:eastAsia="en-US"/>
        </w:rPr>
        <w:t>(40)</w:t>
      </w:r>
      <w:r>
        <w:rPr>
          <w:rFonts w:ascii="Times New Roman" w:hAnsi="Times New Roman" w:cs="Times New Roman"/>
          <w:bCs/>
          <w:sz w:val="28"/>
          <w:szCs w:val="28"/>
          <w:lang w:val="en-US" w:eastAsia="en-US"/>
        </w:rPr>
        <w:t xml:space="preserve"> IMAGE you </w:t>
      </w:r>
      <w:r>
        <w:rPr>
          <w:rFonts w:ascii="Times New Roman" w:hAnsi="Times New Roman" w:cs="Times New Roman"/>
          <w:bCs/>
          <w:sz w:val="28"/>
          <w:szCs w:val="28"/>
          <w:lang w:val="en-US" w:eastAsia="en-US"/>
        </w:rPr>
        <w:lastRenderedPageBreak/>
        <w:t xml:space="preserve">can believe yourself back in ancient times. Since 1987, it has been a World </w:t>
      </w:r>
      <w:proofErr w:type="spellStart"/>
      <w:r>
        <w:rPr>
          <w:rFonts w:ascii="Times New Roman" w:hAnsi="Times New Roman" w:cs="Times New Roman"/>
          <w:bCs/>
          <w:sz w:val="28"/>
          <w:szCs w:val="28"/>
          <w:lang w:val="en-US" w:eastAsia="en-US"/>
        </w:rPr>
        <w:t>Hermitage</w:t>
      </w:r>
      <w:proofErr w:type="spellEnd"/>
      <w:r>
        <w:rPr>
          <w:rFonts w:ascii="Times New Roman" w:hAnsi="Times New Roman" w:cs="Times New Roman"/>
          <w:bCs/>
          <w:sz w:val="28"/>
          <w:szCs w:val="28"/>
          <w:lang w:val="en-US" w:eastAsia="en-US"/>
        </w:rPr>
        <w:t xml:space="preserve"> site.</w:t>
      </w:r>
    </w:p>
    <w:p w:rsidR="00DA7C04" w:rsidRDefault="00DA7C04" w:rsidP="006B093E">
      <w:pPr>
        <w:suppressAutoHyphens w:val="0"/>
        <w:spacing w:after="160" w:line="240" w:lineRule="auto"/>
        <w:jc w:val="both"/>
        <w:rPr>
          <w:rFonts w:ascii="Times New Roman" w:hAnsi="Times New Roman" w:cs="Times New Roman"/>
          <w:b/>
          <w:bCs/>
          <w:sz w:val="28"/>
          <w:szCs w:val="28"/>
          <w:lang w:val="en-US" w:eastAsia="en-US"/>
        </w:rPr>
      </w:pPr>
      <w:r w:rsidRPr="00300AF4">
        <w:rPr>
          <w:rFonts w:ascii="Times New Roman" w:hAnsi="Times New Roman" w:cs="Times New Roman"/>
          <w:b/>
          <w:bCs/>
          <w:sz w:val="28"/>
          <w:szCs w:val="28"/>
          <w:lang w:val="en-US" w:eastAsia="en-US"/>
        </w:rPr>
        <w:t xml:space="preserve">Task 2. </w:t>
      </w:r>
      <w:r>
        <w:rPr>
          <w:rFonts w:ascii="Times New Roman" w:hAnsi="Times New Roman" w:cs="Times New Roman"/>
          <w:b/>
          <w:bCs/>
          <w:sz w:val="28"/>
          <w:szCs w:val="28"/>
          <w:lang w:val="en-US" w:eastAsia="en-US"/>
        </w:rPr>
        <w:t xml:space="preserve">Find a creature hidden </w:t>
      </w:r>
      <w:r w:rsidRPr="00E500F3">
        <w:rPr>
          <w:rFonts w:ascii="Times New Roman" w:hAnsi="Times New Roman" w:cs="Times New Roman"/>
          <w:b/>
          <w:bCs/>
          <w:sz w:val="28"/>
          <w:szCs w:val="28"/>
          <w:u w:val="single"/>
          <w:lang w:val="en-US" w:eastAsia="en-US"/>
        </w:rPr>
        <w:t xml:space="preserve">between </w:t>
      </w:r>
      <w:r>
        <w:rPr>
          <w:rFonts w:ascii="Times New Roman" w:hAnsi="Times New Roman" w:cs="Times New Roman"/>
          <w:b/>
          <w:bCs/>
          <w:sz w:val="28"/>
          <w:szCs w:val="28"/>
          <w:lang w:val="en-US" w:eastAsia="en-US"/>
        </w:rPr>
        <w:t>two words in each of the sentences below. The first one has been found for you.</w:t>
      </w:r>
    </w:p>
    <w:p w:rsidR="00DA7C04" w:rsidRDefault="00DA7C04" w:rsidP="007A6020">
      <w:pPr>
        <w:suppressAutoHyphens w:val="0"/>
        <w:spacing w:after="160" w:line="360" w:lineRule="auto"/>
        <w:jc w:val="both"/>
        <w:rPr>
          <w:rStyle w:val="FontStyle11"/>
          <w:rFonts w:ascii="Times New Roman" w:hAnsi="Times New Roman" w:cs="Times New Roman"/>
          <w:sz w:val="28"/>
          <w:szCs w:val="28"/>
          <w:lang w:val="en-US"/>
        </w:rPr>
      </w:pPr>
      <w:r>
        <w:rPr>
          <w:rStyle w:val="FontStyle11"/>
          <w:rFonts w:ascii="Times New Roman" w:hAnsi="Times New Roman" w:cs="Times New Roman"/>
          <w:sz w:val="28"/>
          <w:szCs w:val="28"/>
          <w:lang w:val="en-US" w:eastAsia="en-US"/>
        </w:rPr>
        <w:t>Mr.</w:t>
      </w:r>
      <w:r w:rsidR="00DE074F" w:rsidRPr="00DE074F">
        <w:rPr>
          <w:rStyle w:val="FontStyle11"/>
          <w:rFonts w:ascii="Times New Roman" w:hAnsi="Times New Roman" w:cs="Times New Roman"/>
          <w:sz w:val="28"/>
          <w:szCs w:val="28"/>
          <w:lang w:val="en-US" w:eastAsia="en-US"/>
        </w:rPr>
        <w:t xml:space="preserve"> </w:t>
      </w:r>
      <w:proofErr w:type="spellStart"/>
      <w:r w:rsidRPr="00CF2ED8">
        <w:rPr>
          <w:rStyle w:val="FontStyle11"/>
          <w:rFonts w:ascii="Times New Roman" w:hAnsi="Times New Roman" w:cs="Times New Roman"/>
          <w:sz w:val="28"/>
          <w:szCs w:val="28"/>
          <w:lang w:val="en-US" w:eastAsia="en-US"/>
        </w:rPr>
        <w:t>Rena</w:t>
      </w:r>
      <w:r w:rsidRPr="00550523">
        <w:rPr>
          <w:rStyle w:val="FontStyle11"/>
          <w:rFonts w:ascii="Times New Roman" w:hAnsi="Times New Roman" w:cs="Times New Roman"/>
          <w:b/>
          <w:sz w:val="28"/>
          <w:szCs w:val="28"/>
          <w:u w:val="single"/>
          <w:lang w:val="en-US" w:eastAsia="en-US"/>
        </w:rPr>
        <w:t>de</w:t>
      </w:r>
      <w:proofErr w:type="spellEnd"/>
      <w:r w:rsidRPr="00550523">
        <w:rPr>
          <w:rStyle w:val="FontStyle11"/>
          <w:rFonts w:ascii="Times New Roman" w:hAnsi="Times New Roman" w:cs="Times New Roman"/>
          <w:b/>
          <w:sz w:val="28"/>
          <w:szCs w:val="28"/>
          <w:u w:val="single"/>
          <w:lang w:val="en-US" w:eastAsia="en-US"/>
        </w:rPr>
        <w:t xml:space="preserve"> er</w:t>
      </w:r>
      <w:r>
        <w:rPr>
          <w:rStyle w:val="FontStyle11"/>
          <w:rFonts w:ascii="Times New Roman" w:hAnsi="Times New Roman" w:cs="Times New Roman"/>
          <w:sz w:val="28"/>
          <w:szCs w:val="28"/>
          <w:lang w:val="en-US" w:eastAsia="en-US"/>
        </w:rPr>
        <w:t>ased the homework from the board before I had a chance to copy it down</w:t>
      </w:r>
      <w:proofErr w:type="gramStart"/>
      <w:r>
        <w:rPr>
          <w:rStyle w:val="FontStyle11"/>
          <w:rFonts w:ascii="Times New Roman" w:hAnsi="Times New Roman" w:cs="Times New Roman"/>
          <w:sz w:val="28"/>
          <w:szCs w:val="28"/>
          <w:lang w:val="en-US" w:eastAsia="en-US"/>
        </w:rPr>
        <w:t>.(</w:t>
      </w:r>
      <w:proofErr w:type="gramEnd"/>
      <w:r>
        <w:rPr>
          <w:rStyle w:val="FontStyle11"/>
          <w:rFonts w:ascii="Times New Roman" w:hAnsi="Times New Roman" w:cs="Times New Roman"/>
          <w:sz w:val="28"/>
          <w:szCs w:val="28"/>
          <w:lang w:val="en-US" w:eastAsia="en-US"/>
        </w:rPr>
        <w:t>animal)</w:t>
      </w:r>
    </w:p>
    <w:p w:rsidR="00DA7C04" w:rsidRDefault="00DA7C04" w:rsidP="003E6B7F">
      <w:pPr>
        <w:pStyle w:val="Style1"/>
        <w:widowControl/>
        <w:numPr>
          <w:ilvl w:val="0"/>
          <w:numId w:val="15"/>
        </w:numPr>
        <w:tabs>
          <w:tab w:val="left" w:pos="567"/>
        </w:tabs>
        <w:spacing w:line="360" w:lineRule="auto"/>
        <w:ind w:left="426" w:right="499"/>
        <w:rPr>
          <w:rStyle w:val="FontStyle11"/>
          <w:rFonts w:ascii="Times New Roman" w:hAnsi="Times New Roman" w:cs="Times New Roman"/>
          <w:sz w:val="28"/>
          <w:szCs w:val="28"/>
          <w:lang w:val="en-US"/>
        </w:rPr>
      </w:pPr>
      <w:r>
        <w:rPr>
          <w:rStyle w:val="FontStyle11"/>
          <w:rFonts w:ascii="Times New Roman" w:hAnsi="Times New Roman" w:cs="Times New Roman"/>
          <w:sz w:val="28"/>
          <w:szCs w:val="28"/>
          <w:lang w:val="en-US" w:eastAsia="en-US"/>
        </w:rPr>
        <w:t>At the film premiere, the girls began screaming as the teenage heart-throb invited them to step under the rope barrier.(bird)</w:t>
      </w:r>
    </w:p>
    <w:p w:rsidR="00DA7C04" w:rsidRPr="00032E2B" w:rsidRDefault="00DA7C04" w:rsidP="003E6B7F">
      <w:pPr>
        <w:pStyle w:val="Style1"/>
        <w:widowControl/>
        <w:numPr>
          <w:ilvl w:val="0"/>
          <w:numId w:val="15"/>
        </w:numPr>
        <w:tabs>
          <w:tab w:val="left" w:pos="341"/>
        </w:tabs>
        <w:spacing w:line="360" w:lineRule="auto"/>
        <w:ind w:left="426" w:right="499" w:hanging="426"/>
        <w:rPr>
          <w:rStyle w:val="FontStyle11"/>
          <w:rFonts w:ascii="Times New Roman" w:hAnsi="Times New Roman" w:cs="Times New Roman"/>
          <w:sz w:val="28"/>
          <w:szCs w:val="28"/>
          <w:lang w:val="en-US"/>
        </w:rPr>
      </w:pPr>
      <w:r w:rsidRPr="00032E2B">
        <w:rPr>
          <w:rStyle w:val="FontStyle11"/>
          <w:rFonts w:ascii="Times New Roman" w:hAnsi="Times New Roman" w:cs="Times New Roman"/>
          <w:sz w:val="28"/>
          <w:szCs w:val="28"/>
          <w:lang w:val="en-US" w:eastAsia="en-US"/>
        </w:rPr>
        <w:t>My grandparents are learning the tango at the community centre</w:t>
      </w:r>
      <w:r w:rsidR="00DE074F" w:rsidRPr="00DE074F">
        <w:rPr>
          <w:rStyle w:val="FontStyle11"/>
          <w:rFonts w:ascii="Times New Roman" w:hAnsi="Times New Roman" w:cs="Times New Roman"/>
          <w:sz w:val="28"/>
          <w:szCs w:val="28"/>
          <w:lang w:val="en-US" w:eastAsia="en-US"/>
        </w:rPr>
        <w:t xml:space="preserve"> </w:t>
      </w:r>
      <w:r w:rsidRPr="00032E2B">
        <w:rPr>
          <w:rStyle w:val="FontStyle11"/>
          <w:rFonts w:ascii="Times New Roman" w:hAnsi="Times New Roman" w:cs="Times New Roman"/>
          <w:sz w:val="28"/>
          <w:szCs w:val="28"/>
          <w:lang w:val="en-US" w:eastAsia="en-US"/>
        </w:rPr>
        <w:t xml:space="preserve"> in their village.(animal)</w:t>
      </w:r>
    </w:p>
    <w:p w:rsidR="00DA7C04" w:rsidRDefault="00DA7C04" w:rsidP="003E6B7F">
      <w:pPr>
        <w:pStyle w:val="Style1"/>
        <w:widowControl/>
        <w:numPr>
          <w:ilvl w:val="0"/>
          <w:numId w:val="15"/>
        </w:numPr>
        <w:tabs>
          <w:tab w:val="left" w:pos="341"/>
        </w:tabs>
        <w:spacing w:line="360" w:lineRule="auto"/>
        <w:ind w:left="341" w:hanging="336"/>
        <w:jc w:val="both"/>
        <w:rPr>
          <w:rStyle w:val="FontStyle11"/>
          <w:rFonts w:ascii="Times New Roman" w:hAnsi="Times New Roman" w:cs="Times New Roman"/>
          <w:sz w:val="28"/>
          <w:szCs w:val="28"/>
          <w:lang w:val="en-US"/>
        </w:rPr>
      </w:pPr>
      <w:r>
        <w:rPr>
          <w:rStyle w:val="FontStyle11"/>
          <w:rFonts w:ascii="Times New Roman" w:hAnsi="Times New Roman" w:cs="Times New Roman"/>
          <w:sz w:val="28"/>
          <w:szCs w:val="28"/>
          <w:lang w:val="en-US" w:eastAsia="en-US"/>
        </w:rPr>
        <w:t>The audience gasped as the magician's wand flew out of his hand and landed in the lap of a lady in the front row.(bird)</w:t>
      </w:r>
    </w:p>
    <w:p w:rsidR="00DA7C04" w:rsidRPr="00032E2B" w:rsidRDefault="00DA7C04" w:rsidP="003E6B7F">
      <w:pPr>
        <w:pStyle w:val="Style1"/>
        <w:widowControl/>
        <w:numPr>
          <w:ilvl w:val="0"/>
          <w:numId w:val="15"/>
        </w:numPr>
        <w:tabs>
          <w:tab w:val="left" w:pos="341"/>
        </w:tabs>
        <w:spacing w:line="360" w:lineRule="auto"/>
        <w:ind w:left="341" w:right="499" w:hanging="336"/>
        <w:rPr>
          <w:rStyle w:val="FontStyle11"/>
          <w:rFonts w:ascii="Times New Roman" w:hAnsi="Times New Roman" w:cs="Times New Roman"/>
          <w:sz w:val="28"/>
          <w:szCs w:val="28"/>
          <w:lang w:val="en-US"/>
        </w:rPr>
      </w:pPr>
      <w:r>
        <w:rPr>
          <w:rStyle w:val="FontStyle11"/>
          <w:rFonts w:ascii="Times New Roman" w:hAnsi="Times New Roman" w:cs="Times New Roman"/>
          <w:sz w:val="28"/>
          <w:szCs w:val="28"/>
          <w:lang w:val="en-US" w:eastAsia="en-US"/>
        </w:rPr>
        <w:t>In my comic book, the flippant hero smiled and waved at the crowd as he lifted the car with one hand to rescue the damsel in distress.(animal)</w:t>
      </w:r>
    </w:p>
    <w:p w:rsidR="00DA7C04" w:rsidRDefault="00DA7C04" w:rsidP="003E6B7F">
      <w:pPr>
        <w:pStyle w:val="Style1"/>
        <w:widowControl/>
        <w:numPr>
          <w:ilvl w:val="0"/>
          <w:numId w:val="15"/>
        </w:numPr>
        <w:tabs>
          <w:tab w:val="left" w:pos="341"/>
        </w:tabs>
        <w:spacing w:line="360" w:lineRule="auto"/>
        <w:ind w:left="341" w:right="499" w:hanging="336"/>
        <w:rPr>
          <w:rStyle w:val="FontStyle11"/>
          <w:rFonts w:ascii="Times New Roman" w:hAnsi="Times New Roman" w:cs="Times New Roman"/>
          <w:sz w:val="28"/>
          <w:szCs w:val="28"/>
          <w:lang w:val="en-US"/>
        </w:rPr>
      </w:pPr>
      <w:r>
        <w:rPr>
          <w:rStyle w:val="FontStyle11"/>
          <w:rFonts w:ascii="Times New Roman" w:hAnsi="Times New Roman" w:cs="Times New Roman"/>
          <w:sz w:val="28"/>
          <w:szCs w:val="28"/>
          <w:lang w:val="en-US" w:eastAsia="en-US"/>
        </w:rPr>
        <w:t>Martin hated the party so much that he stayed hidden in the wardrobe even after the other children had left.(insect)</w:t>
      </w:r>
    </w:p>
    <w:p w:rsidR="00DA7C04" w:rsidRPr="00E2495C" w:rsidRDefault="00DA7C04" w:rsidP="007A6020">
      <w:pPr>
        <w:pStyle w:val="Style2"/>
        <w:widowControl/>
        <w:spacing w:line="360" w:lineRule="auto"/>
        <w:rPr>
          <w:sz w:val="20"/>
          <w:szCs w:val="20"/>
          <w:lang w:val="en-US"/>
        </w:rPr>
      </w:pPr>
    </w:p>
    <w:p w:rsidR="008A5F12" w:rsidRPr="00E2495C" w:rsidRDefault="008A5F12" w:rsidP="007A6020">
      <w:pPr>
        <w:pStyle w:val="Style2"/>
        <w:widowControl/>
        <w:spacing w:line="360" w:lineRule="auto"/>
        <w:rPr>
          <w:sz w:val="20"/>
          <w:szCs w:val="20"/>
          <w:lang w:val="en-US"/>
        </w:rPr>
      </w:pPr>
      <w:bookmarkStart w:id="1" w:name="_GoBack"/>
      <w:bookmarkEnd w:id="1"/>
    </w:p>
    <w:p w:rsidR="00DA7C04" w:rsidRDefault="00DA7C04" w:rsidP="007A6020">
      <w:pPr>
        <w:suppressAutoHyphens w:val="0"/>
        <w:spacing w:after="160" w:line="360" w:lineRule="auto"/>
        <w:jc w:val="both"/>
        <w:rPr>
          <w:rFonts w:ascii="Times New Roman" w:hAnsi="Times New Roman" w:cs="Times New Roman"/>
          <w:b/>
          <w:bCs/>
          <w:sz w:val="28"/>
          <w:szCs w:val="28"/>
          <w:lang w:val="en-US" w:eastAsia="en-US"/>
        </w:rPr>
      </w:pPr>
      <w:r>
        <w:rPr>
          <w:rFonts w:ascii="Times New Roman" w:hAnsi="Times New Roman" w:cs="Times New Roman"/>
          <w:b/>
          <w:bCs/>
          <w:sz w:val="28"/>
          <w:szCs w:val="28"/>
          <w:lang w:val="en-US" w:eastAsia="en-US"/>
        </w:rPr>
        <w:t>Task 3 Fill in each gap with only one missing word</w:t>
      </w:r>
    </w:p>
    <w:p w:rsidR="00DA7C04" w:rsidRDefault="00DA7C04" w:rsidP="007F0081">
      <w:pPr>
        <w:suppressAutoHyphens w:val="0"/>
        <w:spacing w:after="160" w:line="360" w:lineRule="auto"/>
        <w:jc w:val="center"/>
        <w:rPr>
          <w:rFonts w:ascii="Times New Roman" w:hAnsi="Times New Roman" w:cs="Times New Roman"/>
          <w:b/>
          <w:bCs/>
          <w:sz w:val="28"/>
          <w:szCs w:val="28"/>
          <w:lang w:val="en-US" w:eastAsia="en-US"/>
        </w:rPr>
      </w:pPr>
      <w:r>
        <w:rPr>
          <w:rFonts w:ascii="Times New Roman" w:hAnsi="Times New Roman" w:cs="Times New Roman"/>
          <w:b/>
          <w:bCs/>
          <w:sz w:val="28"/>
          <w:szCs w:val="28"/>
          <w:lang w:val="en-US" w:eastAsia="en-US"/>
        </w:rPr>
        <w:t>The Ataman Cossack Village</w:t>
      </w:r>
    </w:p>
    <w:p w:rsidR="00DA7C04" w:rsidRPr="0060661C" w:rsidRDefault="00DA7C04" w:rsidP="007A6020">
      <w:pPr>
        <w:suppressAutoHyphens w:val="0"/>
        <w:spacing w:after="160" w:line="360" w:lineRule="auto"/>
        <w:jc w:val="both"/>
        <w:rPr>
          <w:rFonts w:ascii="Times New Roman" w:hAnsi="Times New Roman" w:cs="Times New Roman"/>
          <w:sz w:val="28"/>
          <w:szCs w:val="28"/>
          <w:lang w:val="en-US" w:eastAsia="en-US"/>
        </w:rPr>
      </w:pPr>
      <w:r w:rsidRPr="0060661C">
        <w:rPr>
          <w:rFonts w:ascii="Times New Roman" w:hAnsi="Times New Roman" w:cs="Times New Roman"/>
          <w:bCs/>
          <w:sz w:val="28"/>
          <w:szCs w:val="28"/>
          <w:lang w:val="en-US" w:eastAsia="en-US"/>
        </w:rPr>
        <w:t>When did the Kuban Cossacks</w:t>
      </w:r>
      <w:r w:rsidRPr="00C9517B">
        <w:rPr>
          <w:rFonts w:ascii="Times New Roman" w:hAnsi="Times New Roman" w:cs="Times New Roman"/>
          <w:b/>
          <w:bCs/>
          <w:sz w:val="28"/>
          <w:szCs w:val="28"/>
          <w:lang w:val="en-US" w:eastAsia="en-US"/>
        </w:rPr>
        <w:t>(46</w:t>
      </w:r>
      <w:r>
        <w:rPr>
          <w:rFonts w:ascii="Times New Roman" w:hAnsi="Times New Roman" w:cs="Times New Roman"/>
          <w:b/>
          <w:bCs/>
          <w:sz w:val="28"/>
          <w:szCs w:val="28"/>
          <w:lang w:val="en-US" w:eastAsia="en-US"/>
        </w:rPr>
        <w:t>)_________</w:t>
      </w:r>
      <w:r w:rsidRPr="0060661C">
        <w:rPr>
          <w:rFonts w:ascii="Times New Roman" w:hAnsi="Times New Roman" w:cs="Times New Roman"/>
          <w:bCs/>
          <w:sz w:val="28"/>
          <w:szCs w:val="28"/>
          <w:lang w:val="en-US" w:eastAsia="en-US"/>
        </w:rPr>
        <w:t xml:space="preserve"> appear in Russia, and what kind of life </w:t>
      </w:r>
      <w:r w:rsidRPr="00C9517B">
        <w:rPr>
          <w:rFonts w:ascii="Times New Roman" w:hAnsi="Times New Roman" w:cs="Times New Roman"/>
          <w:b/>
          <w:bCs/>
          <w:sz w:val="28"/>
          <w:szCs w:val="28"/>
          <w:lang w:val="en-US" w:eastAsia="en-US"/>
        </w:rPr>
        <w:t>(47)</w:t>
      </w:r>
      <w:r>
        <w:rPr>
          <w:rFonts w:ascii="Times New Roman" w:hAnsi="Times New Roman" w:cs="Times New Roman"/>
          <w:bCs/>
          <w:i/>
          <w:sz w:val="28"/>
          <w:szCs w:val="28"/>
          <w:lang w:val="en-US" w:eastAsia="en-US"/>
        </w:rPr>
        <w:t>________</w:t>
      </w:r>
      <w:r w:rsidRPr="0060661C">
        <w:rPr>
          <w:rFonts w:ascii="Times New Roman" w:hAnsi="Times New Roman" w:cs="Times New Roman"/>
          <w:bCs/>
          <w:sz w:val="28"/>
          <w:szCs w:val="28"/>
          <w:lang w:val="en-US" w:eastAsia="en-US"/>
        </w:rPr>
        <w:t>the</w:t>
      </w:r>
      <w:r>
        <w:rPr>
          <w:rFonts w:ascii="Times New Roman" w:hAnsi="Times New Roman" w:cs="Times New Roman"/>
          <w:sz w:val="28"/>
          <w:szCs w:val="28"/>
          <w:lang w:val="en-US" w:eastAsia="en-US"/>
        </w:rPr>
        <w:t xml:space="preserve"> Cossacks lead in Kuban? You can learn all this in </w:t>
      </w:r>
      <w:r w:rsidRPr="00C9517B">
        <w:rPr>
          <w:rFonts w:ascii="Times New Roman" w:hAnsi="Times New Roman" w:cs="Times New Roman"/>
          <w:b/>
          <w:sz w:val="28"/>
          <w:szCs w:val="28"/>
          <w:lang w:val="en-US" w:eastAsia="en-US"/>
        </w:rPr>
        <w:t>(48</w:t>
      </w:r>
      <w:proofErr w:type="gramStart"/>
      <w:r w:rsidRPr="00C9517B">
        <w:rPr>
          <w:rFonts w:ascii="Times New Roman" w:hAnsi="Times New Roman" w:cs="Times New Roman"/>
          <w:b/>
          <w:sz w:val="28"/>
          <w:szCs w:val="28"/>
          <w:lang w:val="en-US" w:eastAsia="en-US"/>
        </w:rPr>
        <w:t>)</w:t>
      </w:r>
      <w:r>
        <w:rPr>
          <w:rFonts w:ascii="Times New Roman" w:hAnsi="Times New Roman" w:cs="Times New Roman"/>
          <w:i/>
          <w:sz w:val="28"/>
          <w:szCs w:val="28"/>
          <w:lang w:val="en-US" w:eastAsia="en-US"/>
        </w:rPr>
        <w:t>_</w:t>
      </w:r>
      <w:proofErr w:type="gramEnd"/>
      <w:r>
        <w:rPr>
          <w:rFonts w:ascii="Times New Roman" w:hAnsi="Times New Roman" w:cs="Times New Roman"/>
          <w:i/>
          <w:sz w:val="28"/>
          <w:szCs w:val="28"/>
          <w:lang w:val="en-US" w:eastAsia="en-US"/>
        </w:rPr>
        <w:t>_________</w:t>
      </w:r>
      <w:r>
        <w:rPr>
          <w:rFonts w:ascii="Times New Roman" w:hAnsi="Times New Roman" w:cs="Times New Roman"/>
          <w:sz w:val="28"/>
          <w:szCs w:val="28"/>
          <w:lang w:val="en-US" w:eastAsia="en-US"/>
        </w:rPr>
        <w:t>Cossack Village</w:t>
      </w:r>
      <w:r w:rsidR="00836F35" w:rsidRPr="00836F35">
        <w:rPr>
          <w:rFonts w:ascii="Times New Roman" w:hAnsi="Times New Roman" w:cs="Times New Roman"/>
          <w:sz w:val="28"/>
          <w:szCs w:val="28"/>
          <w:lang w:val="en-US" w:eastAsia="en-US"/>
        </w:rPr>
        <w:t xml:space="preserve"> </w:t>
      </w:r>
      <w:r>
        <w:rPr>
          <w:rFonts w:ascii="Times New Roman" w:hAnsi="Times New Roman" w:cs="Times New Roman"/>
          <w:sz w:val="28"/>
          <w:szCs w:val="28"/>
          <w:lang w:val="en-US" w:eastAsia="en-US"/>
        </w:rPr>
        <w:t xml:space="preserve">of Ataman, where visitors witness ancient ceremonies and crafts in a </w:t>
      </w:r>
      <w:proofErr w:type="spellStart"/>
      <w:r>
        <w:rPr>
          <w:rFonts w:ascii="Times New Roman" w:hAnsi="Times New Roman" w:cs="Times New Roman"/>
          <w:sz w:val="28"/>
          <w:szCs w:val="28"/>
          <w:lang w:val="en-US" w:eastAsia="en-US"/>
        </w:rPr>
        <w:t>colourful</w:t>
      </w:r>
      <w:proofErr w:type="spellEnd"/>
      <w:r>
        <w:rPr>
          <w:rFonts w:ascii="Times New Roman" w:hAnsi="Times New Roman" w:cs="Times New Roman"/>
          <w:sz w:val="28"/>
          <w:szCs w:val="28"/>
          <w:lang w:val="en-US" w:eastAsia="en-US"/>
        </w:rPr>
        <w:t xml:space="preserve"> </w:t>
      </w:r>
      <w:r w:rsidR="00DE074F" w:rsidRPr="00DE074F">
        <w:rPr>
          <w:rFonts w:ascii="Times New Roman" w:hAnsi="Times New Roman" w:cs="Times New Roman"/>
          <w:sz w:val="28"/>
          <w:szCs w:val="28"/>
          <w:lang w:val="en-US" w:eastAsia="en-US"/>
        </w:rPr>
        <w:t xml:space="preserve"> </w:t>
      </w:r>
      <w:r>
        <w:rPr>
          <w:rFonts w:ascii="Times New Roman" w:hAnsi="Times New Roman" w:cs="Times New Roman"/>
          <w:sz w:val="28"/>
          <w:szCs w:val="28"/>
          <w:lang w:val="en-US" w:eastAsia="en-US"/>
        </w:rPr>
        <w:t xml:space="preserve">Cossack atmosphere. The huts of the ataman, blacksmith, fisherman, barber and </w:t>
      </w:r>
      <w:proofErr w:type="spellStart"/>
      <w:r>
        <w:rPr>
          <w:rFonts w:ascii="Times New Roman" w:hAnsi="Times New Roman" w:cs="Times New Roman"/>
          <w:sz w:val="28"/>
          <w:szCs w:val="28"/>
          <w:lang w:val="en-US" w:eastAsia="en-US"/>
        </w:rPr>
        <w:t>saddlemaker</w:t>
      </w:r>
      <w:proofErr w:type="spellEnd"/>
      <w:r w:rsidR="00DE074F" w:rsidRPr="00DE074F">
        <w:rPr>
          <w:rFonts w:ascii="Times New Roman" w:hAnsi="Times New Roman" w:cs="Times New Roman"/>
          <w:sz w:val="28"/>
          <w:szCs w:val="28"/>
          <w:lang w:val="en-US" w:eastAsia="en-US"/>
        </w:rPr>
        <w:t xml:space="preserve"> </w:t>
      </w:r>
      <w:r w:rsidRPr="00C9517B">
        <w:rPr>
          <w:rFonts w:ascii="Times New Roman" w:hAnsi="Times New Roman" w:cs="Times New Roman"/>
          <w:b/>
          <w:sz w:val="28"/>
          <w:szCs w:val="28"/>
          <w:lang w:val="en-US" w:eastAsia="en-US"/>
        </w:rPr>
        <w:t>(49</w:t>
      </w:r>
      <w:proofErr w:type="gramStart"/>
      <w:r w:rsidRPr="00C9517B">
        <w:rPr>
          <w:rFonts w:ascii="Times New Roman" w:hAnsi="Times New Roman" w:cs="Times New Roman"/>
          <w:b/>
          <w:sz w:val="28"/>
          <w:szCs w:val="28"/>
          <w:lang w:val="en-US" w:eastAsia="en-US"/>
        </w:rPr>
        <w:t>)</w:t>
      </w:r>
      <w:r>
        <w:rPr>
          <w:rFonts w:ascii="Times New Roman" w:hAnsi="Times New Roman" w:cs="Times New Roman"/>
          <w:b/>
          <w:sz w:val="28"/>
          <w:szCs w:val="28"/>
          <w:lang w:val="en-US" w:eastAsia="en-US"/>
        </w:rPr>
        <w:t>_</w:t>
      </w:r>
      <w:proofErr w:type="gramEnd"/>
      <w:r>
        <w:rPr>
          <w:rFonts w:ascii="Times New Roman" w:hAnsi="Times New Roman" w:cs="Times New Roman"/>
          <w:b/>
          <w:sz w:val="28"/>
          <w:szCs w:val="28"/>
          <w:lang w:val="en-US" w:eastAsia="en-US"/>
        </w:rPr>
        <w:t>________</w:t>
      </w:r>
      <w:r>
        <w:rPr>
          <w:rFonts w:ascii="Times New Roman" w:hAnsi="Times New Roman" w:cs="Times New Roman"/>
          <w:sz w:val="28"/>
          <w:szCs w:val="28"/>
          <w:lang w:val="en-US" w:eastAsia="en-US"/>
        </w:rPr>
        <w:t xml:space="preserve">maintained in the authentic Cossack style, and in the old school they show </w:t>
      </w:r>
      <w:r w:rsidRPr="00C9517B">
        <w:rPr>
          <w:rFonts w:ascii="Times New Roman" w:hAnsi="Times New Roman" w:cs="Times New Roman"/>
          <w:b/>
          <w:sz w:val="28"/>
          <w:szCs w:val="28"/>
          <w:lang w:val="en-US" w:eastAsia="en-US"/>
        </w:rPr>
        <w:t>(50)</w:t>
      </w:r>
      <w:r>
        <w:rPr>
          <w:rFonts w:ascii="Times New Roman" w:hAnsi="Times New Roman" w:cs="Times New Roman"/>
          <w:b/>
          <w:sz w:val="28"/>
          <w:szCs w:val="28"/>
          <w:lang w:val="en-US" w:eastAsia="en-US"/>
        </w:rPr>
        <w:t>__________</w:t>
      </w:r>
      <w:r>
        <w:rPr>
          <w:rFonts w:ascii="Times New Roman" w:hAnsi="Times New Roman" w:cs="Times New Roman"/>
          <w:sz w:val="28"/>
          <w:szCs w:val="28"/>
          <w:lang w:val="en-US" w:eastAsia="en-US"/>
        </w:rPr>
        <w:t xml:space="preserve"> young Cossack boys and girls learned how to read and write. </w:t>
      </w:r>
    </w:p>
    <w:p w:rsidR="00DA7C04" w:rsidRPr="001F01C3" w:rsidRDefault="00DA7C04" w:rsidP="007A6020">
      <w:pPr>
        <w:tabs>
          <w:tab w:val="left" w:pos="851"/>
        </w:tabs>
        <w:suppressAutoHyphens w:val="0"/>
        <w:autoSpaceDE w:val="0"/>
        <w:autoSpaceDN w:val="0"/>
        <w:adjustRightInd w:val="0"/>
        <w:spacing w:after="0" w:line="360" w:lineRule="auto"/>
        <w:jc w:val="center"/>
        <w:rPr>
          <w:rFonts w:ascii="Times New Roman" w:hAnsi="Times New Roman" w:cs="Times New Roman"/>
          <w:b/>
          <w:sz w:val="28"/>
          <w:szCs w:val="28"/>
          <w:lang w:val="en-US" w:eastAsia="en-US"/>
        </w:rPr>
      </w:pPr>
      <w:r w:rsidRPr="001F01C3">
        <w:rPr>
          <w:rFonts w:ascii="Times New Roman" w:hAnsi="Times New Roman" w:cs="Times New Roman"/>
          <w:b/>
          <w:sz w:val="28"/>
          <w:szCs w:val="28"/>
          <w:lang w:val="en-US" w:eastAsia="en-US"/>
        </w:rPr>
        <w:t>Transfer your answers to the answer sheet!</w:t>
      </w:r>
    </w:p>
    <w:p w:rsidR="00391E4F" w:rsidRPr="00E2495C" w:rsidRDefault="00391E4F" w:rsidP="00391E4F">
      <w:pPr>
        <w:tabs>
          <w:tab w:val="left" w:pos="851"/>
        </w:tabs>
        <w:suppressAutoHyphens w:val="0"/>
        <w:rPr>
          <w:rFonts w:ascii="Times New Roman" w:hAnsi="Times New Roman" w:cs="Times New Roman"/>
          <w:b/>
          <w:sz w:val="28"/>
          <w:szCs w:val="28"/>
          <w:lang w:val="en-US" w:eastAsia="en-US"/>
        </w:rPr>
      </w:pPr>
    </w:p>
    <w:p w:rsidR="00DA7C04" w:rsidRPr="001F01C3" w:rsidRDefault="00DA7C04" w:rsidP="007A6020">
      <w:pPr>
        <w:tabs>
          <w:tab w:val="left" w:pos="851"/>
        </w:tabs>
        <w:suppressAutoHyphens w:val="0"/>
        <w:jc w:val="center"/>
        <w:rPr>
          <w:rFonts w:ascii="Times New Roman" w:hAnsi="Times New Roman" w:cs="Times New Roman"/>
          <w:b/>
          <w:sz w:val="28"/>
          <w:szCs w:val="28"/>
          <w:lang w:val="en-US" w:eastAsia="en-US"/>
        </w:rPr>
      </w:pPr>
      <w:r>
        <w:rPr>
          <w:rFonts w:ascii="Times New Roman" w:hAnsi="Times New Roman" w:cs="Times New Roman"/>
          <w:b/>
          <w:sz w:val="28"/>
          <w:szCs w:val="28"/>
          <w:lang w:val="en-US" w:eastAsia="en-US"/>
        </w:rPr>
        <w:lastRenderedPageBreak/>
        <w:t>WRITING</w:t>
      </w:r>
    </w:p>
    <w:p w:rsidR="00DA7C04" w:rsidRPr="001F01C3" w:rsidRDefault="00DA7C04" w:rsidP="007A6020">
      <w:pPr>
        <w:tabs>
          <w:tab w:val="left" w:pos="851"/>
        </w:tabs>
        <w:suppressAutoHyphens w:val="0"/>
        <w:autoSpaceDE w:val="0"/>
        <w:autoSpaceDN w:val="0"/>
        <w:adjustRightInd w:val="0"/>
        <w:spacing w:after="0" w:line="360" w:lineRule="auto"/>
        <w:jc w:val="center"/>
        <w:rPr>
          <w:rFonts w:ascii="Times New Roman" w:hAnsi="Times New Roman" w:cs="Times New Roman"/>
          <w:b/>
          <w:sz w:val="28"/>
          <w:szCs w:val="28"/>
          <w:lang w:val="en-US" w:eastAsia="en-US"/>
        </w:rPr>
      </w:pPr>
      <w:r w:rsidRPr="001F01C3">
        <w:rPr>
          <w:rFonts w:ascii="Times New Roman" w:hAnsi="Times New Roman" w:cs="Times New Roman"/>
          <w:b/>
          <w:sz w:val="28"/>
          <w:szCs w:val="28"/>
          <w:lang w:val="en-US" w:eastAsia="en-US"/>
        </w:rPr>
        <w:t xml:space="preserve">Time: </w:t>
      </w:r>
      <w:r>
        <w:rPr>
          <w:rFonts w:ascii="Times New Roman" w:hAnsi="Times New Roman" w:cs="Times New Roman"/>
          <w:b/>
          <w:sz w:val="28"/>
          <w:szCs w:val="28"/>
          <w:lang w:val="en-US" w:eastAsia="en-US"/>
        </w:rPr>
        <w:t>3</w:t>
      </w:r>
      <w:r w:rsidRPr="002F384E">
        <w:rPr>
          <w:rFonts w:ascii="Times New Roman" w:hAnsi="Times New Roman" w:cs="Times New Roman"/>
          <w:b/>
          <w:sz w:val="28"/>
          <w:szCs w:val="28"/>
          <w:lang w:val="en-US" w:eastAsia="en-US"/>
        </w:rPr>
        <w:t>0</w:t>
      </w:r>
      <w:r w:rsidRPr="001F01C3">
        <w:rPr>
          <w:rFonts w:ascii="Times New Roman" w:hAnsi="Times New Roman" w:cs="Times New Roman"/>
          <w:b/>
          <w:sz w:val="28"/>
          <w:szCs w:val="28"/>
          <w:lang w:val="en-US" w:eastAsia="en-US"/>
        </w:rPr>
        <w:t xml:space="preserve"> minutes</w:t>
      </w:r>
    </w:p>
    <w:p w:rsidR="00DA7C04" w:rsidRPr="00300AF4" w:rsidRDefault="00DA7C04" w:rsidP="007A6020">
      <w:pPr>
        <w:suppressAutoHyphens w:val="0"/>
        <w:spacing w:after="160" w:line="259" w:lineRule="auto"/>
        <w:jc w:val="both"/>
        <w:rPr>
          <w:rFonts w:ascii="Times New Roman" w:hAnsi="Times New Roman" w:cs="Times New Roman"/>
          <w:sz w:val="28"/>
          <w:szCs w:val="28"/>
          <w:lang w:val="en-US" w:eastAsia="en-US"/>
        </w:rPr>
      </w:pPr>
      <w:r>
        <w:rPr>
          <w:rFonts w:ascii="Times New Roman" w:hAnsi="Times New Roman" w:cs="Times New Roman"/>
          <w:sz w:val="28"/>
          <w:szCs w:val="28"/>
          <w:lang w:val="en-US" w:eastAsia="en-US"/>
        </w:rPr>
        <w:t>Your school magazine has asked its readers to submit articles on their opinions on the recent Day of Krasnodar celebration. Write your article (</w:t>
      </w:r>
      <w:r w:rsidRPr="0065786A">
        <w:rPr>
          <w:rFonts w:ascii="Times New Roman" w:hAnsi="Times New Roman" w:cs="Times New Roman"/>
          <w:b/>
          <w:sz w:val="28"/>
          <w:szCs w:val="28"/>
          <w:lang w:val="en-US" w:eastAsia="en-US"/>
        </w:rPr>
        <w:t>100 – 120 words</w:t>
      </w:r>
      <w:r>
        <w:rPr>
          <w:rFonts w:ascii="Times New Roman" w:hAnsi="Times New Roman" w:cs="Times New Roman"/>
          <w:sz w:val="28"/>
          <w:szCs w:val="28"/>
          <w:lang w:val="en-US" w:eastAsia="en-US"/>
        </w:rPr>
        <w:t>).</w:t>
      </w:r>
    </w:p>
    <w:p w:rsidR="00DA7C04" w:rsidRPr="00300AF4" w:rsidRDefault="00DA7C04" w:rsidP="007A6020">
      <w:pPr>
        <w:suppressAutoHyphens w:val="0"/>
        <w:spacing w:after="0" w:line="360" w:lineRule="auto"/>
        <w:rPr>
          <w:rFonts w:ascii="Times New Roman" w:hAnsi="Times New Roman" w:cs="Times New Roman"/>
          <w:b/>
          <w:sz w:val="28"/>
          <w:szCs w:val="28"/>
          <w:lang w:val="en-GB" w:eastAsia="ru-RU"/>
        </w:rPr>
      </w:pPr>
      <w:r w:rsidRPr="00300AF4">
        <w:rPr>
          <w:rFonts w:ascii="Times New Roman" w:hAnsi="Times New Roman" w:cs="Times New Roman"/>
          <w:b/>
          <w:sz w:val="28"/>
          <w:szCs w:val="28"/>
          <w:lang w:val="en-GB" w:eastAsia="ru-RU"/>
        </w:rPr>
        <w:t>Do not forget to</w:t>
      </w:r>
      <w:r>
        <w:rPr>
          <w:rFonts w:ascii="Times New Roman" w:hAnsi="Times New Roman" w:cs="Times New Roman"/>
          <w:b/>
          <w:sz w:val="28"/>
          <w:szCs w:val="28"/>
          <w:lang w:val="en-GB" w:eastAsia="ru-RU"/>
        </w:rPr>
        <w:t xml:space="preserve"> give</w:t>
      </w:r>
      <w:r w:rsidRPr="00300AF4">
        <w:rPr>
          <w:rFonts w:ascii="Times New Roman" w:hAnsi="Times New Roman" w:cs="Times New Roman"/>
          <w:b/>
          <w:sz w:val="28"/>
          <w:szCs w:val="28"/>
          <w:lang w:val="en-GB" w:eastAsia="ru-RU"/>
        </w:rPr>
        <w:t>:</w:t>
      </w:r>
    </w:p>
    <w:p w:rsidR="00DA7C04" w:rsidRPr="00300AF4" w:rsidRDefault="00DA7C04" w:rsidP="003E6B7F">
      <w:pPr>
        <w:numPr>
          <w:ilvl w:val="0"/>
          <w:numId w:val="12"/>
        </w:numPr>
        <w:suppressAutoHyphens w:val="0"/>
        <w:spacing w:after="0" w:line="360" w:lineRule="auto"/>
        <w:rPr>
          <w:rFonts w:ascii="Times New Roman" w:hAnsi="Times New Roman" w:cs="Times New Roman"/>
          <w:bCs/>
          <w:sz w:val="28"/>
          <w:szCs w:val="28"/>
          <w:lang w:val="en-GB" w:eastAsia="ru-RU"/>
        </w:rPr>
      </w:pPr>
      <w:r>
        <w:rPr>
          <w:rFonts w:ascii="Times New Roman" w:hAnsi="Times New Roman" w:cs="Times New Roman"/>
          <w:bCs/>
          <w:sz w:val="28"/>
          <w:szCs w:val="28"/>
          <w:lang w:val="en-GB" w:eastAsia="ru-RU"/>
        </w:rPr>
        <w:t>an eye-catching headline</w:t>
      </w:r>
    </w:p>
    <w:p w:rsidR="00DA7C04" w:rsidRDefault="00DA7C04" w:rsidP="003E6B7F">
      <w:pPr>
        <w:numPr>
          <w:ilvl w:val="0"/>
          <w:numId w:val="12"/>
        </w:numPr>
        <w:suppressAutoHyphens w:val="0"/>
        <w:spacing w:after="0" w:line="360" w:lineRule="auto"/>
        <w:rPr>
          <w:rFonts w:ascii="Times New Roman" w:hAnsi="Times New Roman" w:cs="Times New Roman"/>
          <w:bCs/>
          <w:sz w:val="28"/>
          <w:szCs w:val="28"/>
          <w:lang w:val="en-GB" w:eastAsia="ru-RU"/>
        </w:rPr>
      </w:pPr>
      <w:r>
        <w:rPr>
          <w:rFonts w:ascii="Times New Roman" w:hAnsi="Times New Roman" w:cs="Times New Roman"/>
          <w:bCs/>
          <w:sz w:val="28"/>
          <w:szCs w:val="28"/>
          <w:lang w:val="en-GB" w:eastAsia="ru-RU"/>
        </w:rPr>
        <w:t>introduction</w:t>
      </w:r>
    </w:p>
    <w:p w:rsidR="00DA7C04" w:rsidRPr="0065786A" w:rsidRDefault="00DA7C04" w:rsidP="003E6B7F">
      <w:pPr>
        <w:numPr>
          <w:ilvl w:val="0"/>
          <w:numId w:val="12"/>
        </w:numPr>
        <w:suppressAutoHyphens w:val="0"/>
        <w:spacing w:after="0" w:line="360" w:lineRule="auto"/>
        <w:rPr>
          <w:rFonts w:ascii="Times New Roman" w:hAnsi="Times New Roman" w:cs="Times New Roman"/>
          <w:bCs/>
          <w:sz w:val="28"/>
          <w:szCs w:val="28"/>
          <w:lang w:val="en-GB" w:eastAsia="ru-RU"/>
        </w:rPr>
      </w:pPr>
      <w:r w:rsidRPr="0065786A">
        <w:rPr>
          <w:rFonts w:ascii="Times New Roman" w:hAnsi="Times New Roman" w:cs="Times New Roman"/>
          <w:bCs/>
          <w:sz w:val="28"/>
          <w:szCs w:val="28"/>
          <w:lang w:val="en-GB" w:eastAsia="ru-RU"/>
        </w:rPr>
        <w:t>details of the celebration</w:t>
      </w:r>
    </w:p>
    <w:p w:rsidR="00DA7C04" w:rsidRDefault="00DA7C04" w:rsidP="003E6B7F">
      <w:pPr>
        <w:numPr>
          <w:ilvl w:val="0"/>
          <w:numId w:val="12"/>
        </w:numPr>
        <w:suppressAutoHyphens w:val="0"/>
        <w:spacing w:after="0" w:line="360" w:lineRule="auto"/>
        <w:rPr>
          <w:rFonts w:ascii="Times New Roman" w:hAnsi="Times New Roman" w:cs="Times New Roman"/>
          <w:bCs/>
          <w:sz w:val="28"/>
          <w:szCs w:val="28"/>
          <w:lang w:val="en-GB" w:eastAsia="ru-RU"/>
        </w:rPr>
      </w:pPr>
      <w:r>
        <w:rPr>
          <w:rFonts w:ascii="Times New Roman" w:hAnsi="Times New Roman" w:cs="Times New Roman"/>
          <w:bCs/>
          <w:sz w:val="28"/>
          <w:szCs w:val="28"/>
          <w:lang w:val="en-GB" w:eastAsia="ru-RU"/>
        </w:rPr>
        <w:t>your impression</w:t>
      </w:r>
    </w:p>
    <w:p w:rsidR="008A5F12" w:rsidRDefault="008A5F12"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Default="00E90E6B" w:rsidP="0066779D">
      <w:pPr>
        <w:tabs>
          <w:tab w:val="left" w:pos="851"/>
          <w:tab w:val="left" w:pos="2694"/>
        </w:tabs>
        <w:suppressAutoHyphens w:val="0"/>
        <w:spacing w:after="0" w:line="240" w:lineRule="auto"/>
        <w:rPr>
          <w:rFonts w:ascii="Times New Roman" w:hAnsi="Times New Roman" w:cs="Times New Roman"/>
          <w:bCs/>
          <w:sz w:val="28"/>
          <w:szCs w:val="28"/>
          <w:lang w:eastAsia="ru-RU"/>
        </w:rPr>
      </w:pPr>
    </w:p>
    <w:p w:rsidR="00E90E6B" w:rsidRPr="00E90E6B" w:rsidRDefault="00E90E6B" w:rsidP="0066779D">
      <w:pPr>
        <w:tabs>
          <w:tab w:val="left" w:pos="851"/>
          <w:tab w:val="left" w:pos="2694"/>
        </w:tabs>
        <w:suppressAutoHyphens w:val="0"/>
        <w:spacing w:after="0" w:line="240" w:lineRule="auto"/>
      </w:pPr>
    </w:p>
    <w:tbl>
      <w:tblPr>
        <w:tblpPr w:leftFromText="180" w:rightFromText="180" w:vertAnchor="text" w:horzAnchor="page" w:tblpX="1751" w:tblpY="3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
        <w:gridCol w:w="471"/>
        <w:gridCol w:w="471"/>
        <w:gridCol w:w="471"/>
        <w:gridCol w:w="471"/>
        <w:gridCol w:w="471"/>
      </w:tblGrid>
      <w:tr w:rsidR="00DA7C04" w:rsidRPr="00C20D54" w:rsidTr="00CE5E70">
        <w:trPr>
          <w:trHeight w:val="342"/>
        </w:trPr>
        <w:tc>
          <w:tcPr>
            <w:tcW w:w="471" w:type="dxa"/>
          </w:tcPr>
          <w:p w:rsidR="00DA7C04" w:rsidRPr="00C20D54" w:rsidRDefault="00DA7C04" w:rsidP="007A6020">
            <w:pPr>
              <w:tabs>
                <w:tab w:val="left" w:pos="851"/>
              </w:tabs>
              <w:spacing w:line="360" w:lineRule="auto"/>
              <w:jc w:val="center"/>
              <w:rPr>
                <w:b/>
                <w:bCs/>
              </w:rPr>
            </w:pPr>
          </w:p>
        </w:tc>
        <w:tc>
          <w:tcPr>
            <w:tcW w:w="471" w:type="dxa"/>
          </w:tcPr>
          <w:p w:rsidR="00DA7C04" w:rsidRPr="00C20D54" w:rsidRDefault="00DA7C04" w:rsidP="007A6020">
            <w:pPr>
              <w:tabs>
                <w:tab w:val="left" w:pos="851"/>
              </w:tabs>
              <w:spacing w:line="360" w:lineRule="auto"/>
              <w:jc w:val="both"/>
              <w:rPr>
                <w:b/>
                <w:bCs/>
              </w:rPr>
            </w:pPr>
          </w:p>
        </w:tc>
        <w:tc>
          <w:tcPr>
            <w:tcW w:w="471" w:type="dxa"/>
          </w:tcPr>
          <w:p w:rsidR="00DA7C04" w:rsidRPr="00C20D54" w:rsidRDefault="00DA7C04" w:rsidP="007A6020">
            <w:pPr>
              <w:tabs>
                <w:tab w:val="left" w:pos="851"/>
              </w:tabs>
              <w:spacing w:line="360" w:lineRule="auto"/>
              <w:jc w:val="both"/>
              <w:rPr>
                <w:b/>
                <w:bCs/>
              </w:rPr>
            </w:pPr>
          </w:p>
        </w:tc>
        <w:tc>
          <w:tcPr>
            <w:tcW w:w="471" w:type="dxa"/>
          </w:tcPr>
          <w:p w:rsidR="00DA7C04" w:rsidRPr="00C20D54" w:rsidRDefault="00DA7C04" w:rsidP="007A6020">
            <w:pPr>
              <w:tabs>
                <w:tab w:val="left" w:pos="851"/>
              </w:tabs>
              <w:spacing w:line="360" w:lineRule="auto"/>
              <w:jc w:val="both"/>
              <w:rPr>
                <w:b/>
                <w:bCs/>
              </w:rPr>
            </w:pPr>
          </w:p>
        </w:tc>
        <w:tc>
          <w:tcPr>
            <w:tcW w:w="471" w:type="dxa"/>
          </w:tcPr>
          <w:p w:rsidR="00DA7C04" w:rsidRPr="00C20D54" w:rsidRDefault="00DA7C04" w:rsidP="007A6020">
            <w:pPr>
              <w:tabs>
                <w:tab w:val="left" w:pos="851"/>
              </w:tabs>
              <w:spacing w:line="360" w:lineRule="auto"/>
              <w:jc w:val="both"/>
              <w:rPr>
                <w:b/>
                <w:bCs/>
              </w:rPr>
            </w:pPr>
          </w:p>
        </w:tc>
        <w:tc>
          <w:tcPr>
            <w:tcW w:w="471" w:type="dxa"/>
          </w:tcPr>
          <w:p w:rsidR="00DA7C04" w:rsidRPr="00C20D54" w:rsidRDefault="00DA7C04" w:rsidP="007A6020">
            <w:pPr>
              <w:tabs>
                <w:tab w:val="left" w:pos="851"/>
              </w:tabs>
              <w:spacing w:line="360" w:lineRule="auto"/>
              <w:jc w:val="both"/>
              <w:rPr>
                <w:b/>
                <w:bCs/>
              </w:rPr>
            </w:pPr>
          </w:p>
        </w:tc>
      </w:tr>
    </w:tbl>
    <w:p w:rsidR="00DA7C04" w:rsidRPr="00CF2ED8" w:rsidRDefault="00DA7C04" w:rsidP="007A6020">
      <w:pPr>
        <w:tabs>
          <w:tab w:val="left" w:pos="851"/>
        </w:tabs>
        <w:jc w:val="both"/>
        <w:rPr>
          <w:rFonts w:ascii="Times New Roman" w:hAnsi="Times New Roman" w:cs="Times New Roman"/>
          <w:b/>
          <w:bCs/>
          <w:sz w:val="24"/>
          <w:szCs w:val="24"/>
          <w:lang w:val="en-US"/>
        </w:rPr>
      </w:pPr>
      <w:r w:rsidRPr="00D73C47">
        <w:rPr>
          <w:rFonts w:ascii="Times New Roman" w:hAnsi="Times New Roman" w:cs="Times New Roman"/>
          <w:b/>
          <w:bCs/>
          <w:sz w:val="24"/>
          <w:szCs w:val="24"/>
          <w:lang w:val="en-US"/>
        </w:rPr>
        <w:t>Participant</w:t>
      </w:r>
      <w:r w:rsidRPr="00CF2ED8">
        <w:rPr>
          <w:rFonts w:ascii="Times New Roman" w:hAnsi="Times New Roman" w:cs="Times New Roman"/>
          <w:b/>
          <w:bCs/>
          <w:sz w:val="24"/>
          <w:szCs w:val="24"/>
          <w:lang w:val="en-US"/>
        </w:rPr>
        <w:t>’</w:t>
      </w:r>
      <w:r w:rsidRPr="00D73C47">
        <w:rPr>
          <w:rFonts w:ascii="Times New Roman" w:hAnsi="Times New Roman" w:cs="Times New Roman"/>
          <w:b/>
          <w:bCs/>
          <w:sz w:val="24"/>
          <w:szCs w:val="24"/>
          <w:lang w:val="en-US"/>
        </w:rPr>
        <w:t>s</w:t>
      </w:r>
      <w:r w:rsidR="002C2E88">
        <w:rPr>
          <w:rFonts w:ascii="Times New Roman" w:hAnsi="Times New Roman" w:cs="Times New Roman"/>
          <w:b/>
          <w:bCs/>
          <w:sz w:val="24"/>
          <w:szCs w:val="24"/>
        </w:rPr>
        <w:t xml:space="preserve"> </w:t>
      </w:r>
      <w:r w:rsidRPr="00D73C47">
        <w:rPr>
          <w:rFonts w:ascii="Times New Roman" w:hAnsi="Times New Roman" w:cs="Times New Roman"/>
          <w:b/>
          <w:bCs/>
          <w:sz w:val="24"/>
          <w:szCs w:val="24"/>
          <w:lang w:val="en-US"/>
        </w:rPr>
        <w:t>ID</w:t>
      </w:r>
      <w:r w:rsidR="008F6BAF">
        <w:rPr>
          <w:rFonts w:ascii="Times New Roman" w:hAnsi="Times New Roman" w:cs="Times New Roman"/>
          <w:b/>
          <w:bCs/>
          <w:sz w:val="24"/>
          <w:szCs w:val="24"/>
        </w:rPr>
        <w:t xml:space="preserve"> </w:t>
      </w:r>
      <w:r w:rsidRPr="00D73C47">
        <w:rPr>
          <w:rFonts w:ascii="Times New Roman" w:hAnsi="Times New Roman" w:cs="Times New Roman"/>
          <w:b/>
          <w:bCs/>
          <w:sz w:val="24"/>
          <w:szCs w:val="24"/>
          <w:lang w:val="en-US"/>
        </w:rPr>
        <w:t>number</w:t>
      </w:r>
    </w:p>
    <w:p w:rsidR="00DA7C04" w:rsidRPr="00CF2ED8" w:rsidRDefault="00DA7C04" w:rsidP="007A6020">
      <w:pPr>
        <w:tabs>
          <w:tab w:val="left" w:pos="851"/>
        </w:tabs>
        <w:suppressAutoHyphens w:val="0"/>
        <w:spacing w:line="360" w:lineRule="auto"/>
        <w:jc w:val="both"/>
        <w:rPr>
          <w:rFonts w:ascii="Times New Roman" w:eastAsia="MS Mincho" w:hAnsi="Times New Roman" w:cs="Times New Roman"/>
          <w:b/>
          <w:sz w:val="28"/>
          <w:szCs w:val="28"/>
          <w:lang w:val="en-US" w:eastAsia="ru-RU"/>
        </w:rPr>
      </w:pPr>
    </w:p>
    <w:p w:rsidR="00E83F74" w:rsidRDefault="00E83F74" w:rsidP="007A6020">
      <w:pPr>
        <w:tabs>
          <w:tab w:val="left" w:pos="851"/>
        </w:tabs>
        <w:suppressAutoHyphens w:val="0"/>
        <w:spacing w:line="360" w:lineRule="auto"/>
        <w:jc w:val="center"/>
        <w:rPr>
          <w:rFonts w:ascii="Times New Roman" w:eastAsia="MS Mincho" w:hAnsi="Times New Roman" w:cs="Times New Roman"/>
          <w:b/>
          <w:sz w:val="28"/>
          <w:szCs w:val="28"/>
          <w:lang w:eastAsia="ru-RU"/>
        </w:rPr>
      </w:pPr>
    </w:p>
    <w:p w:rsidR="00DA7C04" w:rsidRPr="00CF2ED8" w:rsidRDefault="00DA7C04" w:rsidP="007A6020">
      <w:pPr>
        <w:tabs>
          <w:tab w:val="left" w:pos="851"/>
        </w:tabs>
        <w:suppressAutoHyphens w:val="0"/>
        <w:spacing w:line="360" w:lineRule="auto"/>
        <w:jc w:val="center"/>
        <w:rPr>
          <w:rFonts w:ascii="Times New Roman" w:eastAsia="MS Mincho" w:hAnsi="Times New Roman" w:cs="Times New Roman"/>
          <w:b/>
          <w:sz w:val="28"/>
          <w:szCs w:val="28"/>
          <w:lang w:val="en-US" w:eastAsia="ru-RU"/>
        </w:rPr>
      </w:pPr>
      <w:r w:rsidRPr="00D73C47">
        <w:rPr>
          <w:rFonts w:ascii="Times New Roman" w:eastAsia="MS Mincho" w:hAnsi="Times New Roman" w:cs="Times New Roman"/>
          <w:b/>
          <w:sz w:val="28"/>
          <w:szCs w:val="28"/>
          <w:lang w:val="en-US" w:eastAsia="ru-RU"/>
        </w:rPr>
        <w:t>ANSWERSHEET</w:t>
      </w:r>
    </w:p>
    <w:p w:rsidR="00DA7C04" w:rsidRPr="00CF2ED8" w:rsidRDefault="00DA7C04" w:rsidP="007A6020">
      <w:pPr>
        <w:widowControl w:val="0"/>
        <w:tabs>
          <w:tab w:val="left" w:pos="851"/>
          <w:tab w:val="left" w:pos="1020"/>
        </w:tabs>
        <w:spacing w:after="0" w:line="240" w:lineRule="auto"/>
        <w:jc w:val="center"/>
        <w:rPr>
          <w:rFonts w:ascii="Times New Roman" w:hAnsi="Times New Roman" w:cs="Tahoma"/>
          <w:b/>
          <w:bCs/>
          <w:color w:val="000000"/>
          <w:sz w:val="28"/>
          <w:szCs w:val="28"/>
          <w:lang w:val="en-US" w:eastAsia="en-US"/>
        </w:rPr>
      </w:pPr>
      <w:r w:rsidRPr="002B4937">
        <w:rPr>
          <w:rFonts w:ascii="Times New Roman" w:hAnsi="Times New Roman" w:cs="Tahoma"/>
          <w:b/>
          <w:bCs/>
          <w:color w:val="000000"/>
          <w:sz w:val="28"/>
          <w:szCs w:val="28"/>
          <w:lang w:val="en-US" w:eastAsia="en-US"/>
        </w:rPr>
        <w:t>LISTENING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69"/>
        <w:gridCol w:w="1093"/>
        <w:gridCol w:w="827"/>
        <w:gridCol w:w="11"/>
        <w:gridCol w:w="839"/>
        <w:gridCol w:w="2268"/>
      </w:tblGrid>
      <w:tr w:rsidR="00DA7C04" w:rsidRPr="00F5042B" w:rsidTr="00AC4FB8">
        <w:trPr>
          <w:gridAfter w:val="1"/>
          <w:wAfter w:w="2268" w:type="dxa"/>
          <w:jc w:val="center"/>
        </w:trPr>
        <w:tc>
          <w:tcPr>
            <w:tcW w:w="769"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sidRPr="0090635A">
              <w:rPr>
                <w:rFonts w:ascii="Times New Roman" w:hAnsi="Times New Roman" w:cs="Tahoma"/>
                <w:b/>
                <w:color w:val="000000"/>
                <w:sz w:val="24"/>
                <w:szCs w:val="24"/>
                <w:lang w:eastAsia="en-US"/>
              </w:rPr>
              <w:t>1</w:t>
            </w:r>
          </w:p>
        </w:tc>
        <w:tc>
          <w:tcPr>
            <w:tcW w:w="1093"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val="en-US" w:eastAsia="en-US"/>
              </w:rPr>
              <w:t>A</w:t>
            </w:r>
          </w:p>
        </w:tc>
        <w:tc>
          <w:tcPr>
            <w:tcW w:w="838" w:type="dxa"/>
            <w:gridSpan w:val="2"/>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val="en-US" w:eastAsia="en-US"/>
              </w:rPr>
              <w:t>B</w:t>
            </w:r>
          </w:p>
        </w:tc>
        <w:tc>
          <w:tcPr>
            <w:tcW w:w="839" w:type="dxa"/>
            <w:vMerge w:val="restart"/>
            <w:tcBorders>
              <w:top w:val="nil"/>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r>
      <w:tr w:rsidR="00DA7C04" w:rsidRPr="00F5042B" w:rsidTr="00AC4FB8">
        <w:trPr>
          <w:gridAfter w:val="1"/>
          <w:wAfter w:w="2268" w:type="dxa"/>
          <w:jc w:val="center"/>
        </w:trPr>
        <w:tc>
          <w:tcPr>
            <w:tcW w:w="769"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sidRPr="0090635A">
              <w:rPr>
                <w:rFonts w:ascii="Times New Roman" w:hAnsi="Times New Roman" w:cs="Tahoma"/>
                <w:b/>
                <w:color w:val="000000"/>
                <w:sz w:val="24"/>
                <w:szCs w:val="24"/>
                <w:lang w:eastAsia="en-US"/>
              </w:rPr>
              <w:t>2</w:t>
            </w:r>
          </w:p>
        </w:tc>
        <w:tc>
          <w:tcPr>
            <w:tcW w:w="1093"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val="en-US" w:eastAsia="en-US"/>
              </w:rPr>
              <w:t>A</w:t>
            </w:r>
          </w:p>
        </w:tc>
        <w:tc>
          <w:tcPr>
            <w:tcW w:w="838" w:type="dxa"/>
            <w:gridSpan w:val="2"/>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val="en-US" w:eastAsia="en-US"/>
              </w:rPr>
              <w:t>B</w:t>
            </w:r>
          </w:p>
        </w:tc>
        <w:tc>
          <w:tcPr>
            <w:tcW w:w="839" w:type="dxa"/>
            <w:vMerge/>
            <w:tcBorders>
              <w:top w:val="nil"/>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r>
      <w:tr w:rsidR="00DA7C04" w:rsidRPr="00F5042B" w:rsidTr="00AC4FB8">
        <w:trPr>
          <w:gridAfter w:val="1"/>
          <w:wAfter w:w="2268" w:type="dxa"/>
          <w:jc w:val="center"/>
        </w:trPr>
        <w:tc>
          <w:tcPr>
            <w:tcW w:w="769"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sidRPr="0090635A">
              <w:rPr>
                <w:rFonts w:ascii="Times New Roman" w:hAnsi="Times New Roman" w:cs="Tahoma"/>
                <w:b/>
                <w:color w:val="000000"/>
                <w:sz w:val="24"/>
                <w:szCs w:val="24"/>
                <w:lang w:eastAsia="en-US"/>
              </w:rPr>
              <w:t>3</w:t>
            </w:r>
          </w:p>
        </w:tc>
        <w:tc>
          <w:tcPr>
            <w:tcW w:w="1093"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val="en-US" w:eastAsia="en-US"/>
              </w:rPr>
              <w:t>A</w:t>
            </w:r>
          </w:p>
        </w:tc>
        <w:tc>
          <w:tcPr>
            <w:tcW w:w="838" w:type="dxa"/>
            <w:gridSpan w:val="2"/>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val="en-US" w:eastAsia="en-US"/>
              </w:rPr>
              <w:t>B</w:t>
            </w:r>
          </w:p>
        </w:tc>
        <w:tc>
          <w:tcPr>
            <w:tcW w:w="839" w:type="dxa"/>
            <w:vMerge/>
            <w:tcBorders>
              <w:top w:val="nil"/>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r>
      <w:tr w:rsidR="00DA7C04" w:rsidRPr="002B4937" w:rsidTr="00AC4FB8">
        <w:trPr>
          <w:gridAfter w:val="1"/>
          <w:wAfter w:w="2268" w:type="dxa"/>
          <w:jc w:val="center"/>
        </w:trPr>
        <w:tc>
          <w:tcPr>
            <w:tcW w:w="769"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sidRPr="0090635A">
              <w:rPr>
                <w:rFonts w:ascii="Times New Roman" w:hAnsi="Times New Roman" w:cs="Tahoma"/>
                <w:b/>
                <w:color w:val="000000"/>
                <w:sz w:val="24"/>
                <w:szCs w:val="24"/>
                <w:lang w:eastAsia="en-US"/>
              </w:rPr>
              <w:t>4</w:t>
            </w:r>
          </w:p>
        </w:tc>
        <w:tc>
          <w:tcPr>
            <w:tcW w:w="1093"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val="en-US" w:eastAsia="en-US"/>
              </w:rPr>
              <w:t>A</w:t>
            </w:r>
          </w:p>
        </w:tc>
        <w:tc>
          <w:tcPr>
            <w:tcW w:w="838" w:type="dxa"/>
            <w:gridSpan w:val="2"/>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val="en-US" w:eastAsia="en-US"/>
              </w:rPr>
              <w:t>B</w:t>
            </w:r>
          </w:p>
        </w:tc>
        <w:tc>
          <w:tcPr>
            <w:tcW w:w="839" w:type="dxa"/>
            <w:vMerge/>
            <w:tcBorders>
              <w:top w:val="nil"/>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r>
      <w:tr w:rsidR="00DA7C04" w:rsidRPr="002B4937" w:rsidTr="00AC4FB8">
        <w:trPr>
          <w:gridAfter w:val="1"/>
          <w:wAfter w:w="2268" w:type="dxa"/>
          <w:jc w:val="center"/>
        </w:trPr>
        <w:tc>
          <w:tcPr>
            <w:tcW w:w="769"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sidRPr="0090635A">
              <w:rPr>
                <w:rFonts w:ascii="Times New Roman" w:hAnsi="Times New Roman" w:cs="Tahoma"/>
                <w:b/>
                <w:color w:val="000000"/>
                <w:sz w:val="24"/>
                <w:szCs w:val="24"/>
                <w:lang w:eastAsia="en-US"/>
              </w:rPr>
              <w:t>5</w:t>
            </w:r>
          </w:p>
        </w:tc>
        <w:tc>
          <w:tcPr>
            <w:tcW w:w="1093"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val="en-US" w:eastAsia="en-US"/>
              </w:rPr>
              <w:t>A</w:t>
            </w:r>
          </w:p>
        </w:tc>
        <w:tc>
          <w:tcPr>
            <w:tcW w:w="838" w:type="dxa"/>
            <w:gridSpan w:val="2"/>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val="en-US" w:eastAsia="en-US"/>
              </w:rPr>
              <w:t>B</w:t>
            </w:r>
          </w:p>
        </w:tc>
        <w:tc>
          <w:tcPr>
            <w:tcW w:w="839" w:type="dxa"/>
            <w:vMerge/>
            <w:tcBorders>
              <w:top w:val="nil"/>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r>
      <w:tr w:rsidR="00DA7C04" w:rsidRPr="002B4937" w:rsidTr="00AC4FB8">
        <w:trPr>
          <w:gridAfter w:val="1"/>
          <w:wAfter w:w="2268" w:type="dxa"/>
          <w:jc w:val="center"/>
        </w:trPr>
        <w:tc>
          <w:tcPr>
            <w:tcW w:w="769"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sidRPr="0090635A">
              <w:rPr>
                <w:rFonts w:ascii="Times New Roman" w:hAnsi="Times New Roman" w:cs="Tahoma"/>
                <w:b/>
                <w:color w:val="000000"/>
                <w:sz w:val="24"/>
                <w:szCs w:val="24"/>
                <w:lang w:eastAsia="en-US"/>
              </w:rPr>
              <w:t>6</w:t>
            </w:r>
          </w:p>
        </w:tc>
        <w:tc>
          <w:tcPr>
            <w:tcW w:w="1093"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c>
          <w:tcPr>
            <w:tcW w:w="838" w:type="dxa"/>
            <w:gridSpan w:val="2"/>
            <w:tcBorders>
              <w:bottom w:val="nil"/>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c>
          <w:tcPr>
            <w:tcW w:w="839" w:type="dxa"/>
            <w:vMerge/>
            <w:tcBorders>
              <w:top w:val="nil"/>
              <w:left w:val="nil"/>
              <w:bottom w:val="nil"/>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r>
      <w:tr w:rsidR="00DA7C04" w:rsidRPr="002B4937" w:rsidTr="00AC4FB8">
        <w:trPr>
          <w:gridAfter w:val="1"/>
          <w:wAfter w:w="2268" w:type="dxa"/>
          <w:jc w:val="center"/>
        </w:trPr>
        <w:tc>
          <w:tcPr>
            <w:tcW w:w="769"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sidRPr="0090635A">
              <w:rPr>
                <w:rFonts w:ascii="Times New Roman" w:hAnsi="Times New Roman" w:cs="Tahoma"/>
                <w:b/>
                <w:color w:val="000000"/>
                <w:sz w:val="24"/>
                <w:szCs w:val="24"/>
                <w:lang w:eastAsia="en-US"/>
              </w:rPr>
              <w:t>7</w:t>
            </w:r>
          </w:p>
        </w:tc>
        <w:tc>
          <w:tcPr>
            <w:tcW w:w="1093"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c>
          <w:tcPr>
            <w:tcW w:w="827" w:type="dxa"/>
            <w:vMerge w:val="restart"/>
            <w:tcBorders>
              <w:top w:val="nil"/>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c>
          <w:tcPr>
            <w:tcW w:w="850" w:type="dxa"/>
            <w:gridSpan w:val="2"/>
            <w:vMerge w:val="restart"/>
            <w:tcBorders>
              <w:top w:val="nil"/>
              <w:left w:val="nil"/>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r>
      <w:tr w:rsidR="00DA7C04" w:rsidRPr="002B4937" w:rsidTr="00AC4FB8">
        <w:trPr>
          <w:gridAfter w:val="1"/>
          <w:wAfter w:w="2268" w:type="dxa"/>
          <w:jc w:val="center"/>
        </w:trPr>
        <w:tc>
          <w:tcPr>
            <w:tcW w:w="769"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sidRPr="0090635A">
              <w:rPr>
                <w:rFonts w:ascii="Times New Roman" w:hAnsi="Times New Roman" w:cs="Tahoma"/>
                <w:b/>
                <w:color w:val="000000"/>
                <w:sz w:val="24"/>
                <w:szCs w:val="24"/>
                <w:lang w:eastAsia="en-US"/>
              </w:rPr>
              <w:t>8</w:t>
            </w:r>
          </w:p>
        </w:tc>
        <w:tc>
          <w:tcPr>
            <w:tcW w:w="1093"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c>
          <w:tcPr>
            <w:tcW w:w="827" w:type="dxa"/>
            <w:vMerge/>
            <w:tcBorders>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c>
          <w:tcPr>
            <w:tcW w:w="850" w:type="dxa"/>
            <w:gridSpan w:val="2"/>
            <w:vMerge/>
            <w:tcBorders>
              <w:top w:val="nil"/>
              <w:left w:val="nil"/>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r>
      <w:tr w:rsidR="00DA7C04" w:rsidRPr="002B4937" w:rsidTr="00AC4FB8">
        <w:trPr>
          <w:gridAfter w:val="1"/>
          <w:wAfter w:w="2268" w:type="dxa"/>
          <w:jc w:val="center"/>
        </w:trPr>
        <w:tc>
          <w:tcPr>
            <w:tcW w:w="769"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sidRPr="0090635A">
              <w:rPr>
                <w:rFonts w:ascii="Times New Roman" w:hAnsi="Times New Roman" w:cs="Tahoma"/>
                <w:b/>
                <w:color w:val="000000"/>
                <w:sz w:val="24"/>
                <w:szCs w:val="24"/>
                <w:lang w:eastAsia="en-US"/>
              </w:rPr>
              <w:t>9</w:t>
            </w:r>
          </w:p>
        </w:tc>
        <w:tc>
          <w:tcPr>
            <w:tcW w:w="1093" w:type="dxa"/>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c>
          <w:tcPr>
            <w:tcW w:w="827" w:type="dxa"/>
            <w:vMerge/>
            <w:tcBorders>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c>
          <w:tcPr>
            <w:tcW w:w="850" w:type="dxa"/>
            <w:gridSpan w:val="2"/>
            <w:vMerge/>
            <w:tcBorders>
              <w:top w:val="nil"/>
              <w:left w:val="nil"/>
              <w:right w:val="nil"/>
            </w:tcBorders>
          </w:tcPr>
          <w:p w:rsidR="00DA7C04" w:rsidRPr="0090635A"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p>
        </w:tc>
      </w:tr>
      <w:tr w:rsidR="00DA7C04" w:rsidRPr="002B4937" w:rsidTr="0049017A">
        <w:trPr>
          <w:jc w:val="center"/>
        </w:trPr>
        <w:tc>
          <w:tcPr>
            <w:tcW w:w="769" w:type="dxa"/>
          </w:tcPr>
          <w:p w:rsidR="00DA7C04" w:rsidRPr="002B4937" w:rsidRDefault="00DA7C04" w:rsidP="0049017A">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10</w:t>
            </w:r>
          </w:p>
        </w:tc>
        <w:tc>
          <w:tcPr>
            <w:tcW w:w="5038" w:type="dxa"/>
            <w:gridSpan w:val="5"/>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rPr>
          <w:jc w:val="center"/>
        </w:trPr>
        <w:tc>
          <w:tcPr>
            <w:tcW w:w="769"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11</w:t>
            </w:r>
          </w:p>
        </w:tc>
        <w:tc>
          <w:tcPr>
            <w:tcW w:w="5038" w:type="dxa"/>
            <w:gridSpan w:val="5"/>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rPr>
          <w:jc w:val="center"/>
        </w:trPr>
        <w:tc>
          <w:tcPr>
            <w:tcW w:w="769"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12</w:t>
            </w:r>
          </w:p>
        </w:tc>
        <w:tc>
          <w:tcPr>
            <w:tcW w:w="5038" w:type="dxa"/>
            <w:gridSpan w:val="5"/>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rPr>
          <w:jc w:val="center"/>
        </w:trPr>
        <w:tc>
          <w:tcPr>
            <w:tcW w:w="769"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13</w:t>
            </w:r>
          </w:p>
        </w:tc>
        <w:tc>
          <w:tcPr>
            <w:tcW w:w="5038" w:type="dxa"/>
            <w:gridSpan w:val="5"/>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rPr>
          <w:jc w:val="center"/>
        </w:trPr>
        <w:tc>
          <w:tcPr>
            <w:tcW w:w="769"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14</w:t>
            </w:r>
          </w:p>
        </w:tc>
        <w:tc>
          <w:tcPr>
            <w:tcW w:w="5038" w:type="dxa"/>
            <w:gridSpan w:val="5"/>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rPr>
          <w:jc w:val="center"/>
        </w:trPr>
        <w:tc>
          <w:tcPr>
            <w:tcW w:w="769"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15</w:t>
            </w:r>
          </w:p>
        </w:tc>
        <w:tc>
          <w:tcPr>
            <w:tcW w:w="5038" w:type="dxa"/>
            <w:gridSpan w:val="5"/>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bl>
    <w:p w:rsidR="00DA7C04" w:rsidRDefault="00DA7C04" w:rsidP="007A6020">
      <w:pPr>
        <w:widowControl w:val="0"/>
        <w:tabs>
          <w:tab w:val="left" w:pos="851"/>
        </w:tabs>
        <w:spacing w:after="0" w:line="360" w:lineRule="auto"/>
        <w:jc w:val="both"/>
        <w:rPr>
          <w:rFonts w:ascii="Times New Roman" w:hAnsi="Times New Roman" w:cs="Tahoma"/>
          <w:color w:val="000000"/>
          <w:sz w:val="24"/>
          <w:szCs w:val="24"/>
          <w:lang w:eastAsia="en-US"/>
        </w:rPr>
      </w:pPr>
    </w:p>
    <w:p w:rsidR="007D3F2A" w:rsidRDefault="007D3F2A" w:rsidP="007A6020">
      <w:pPr>
        <w:widowControl w:val="0"/>
        <w:tabs>
          <w:tab w:val="left" w:pos="851"/>
        </w:tabs>
        <w:spacing w:after="0" w:line="360" w:lineRule="auto"/>
        <w:jc w:val="both"/>
        <w:rPr>
          <w:rFonts w:ascii="Times New Roman" w:hAnsi="Times New Roman" w:cs="Tahoma"/>
          <w:color w:val="000000"/>
          <w:sz w:val="24"/>
          <w:szCs w:val="24"/>
          <w:lang w:eastAsia="en-US"/>
        </w:rPr>
      </w:pPr>
    </w:p>
    <w:p w:rsidR="007D3F2A" w:rsidRPr="007D3F2A" w:rsidRDefault="007D3F2A" w:rsidP="007A6020">
      <w:pPr>
        <w:widowControl w:val="0"/>
        <w:tabs>
          <w:tab w:val="left" w:pos="851"/>
        </w:tabs>
        <w:spacing w:after="0" w:line="360" w:lineRule="auto"/>
        <w:jc w:val="both"/>
        <w:rPr>
          <w:rFonts w:ascii="Times New Roman" w:hAnsi="Times New Roman" w:cs="Tahoma"/>
          <w:color w:val="000000"/>
          <w:sz w:val="24"/>
          <w:szCs w:val="24"/>
          <w:lang w:eastAsia="en-US"/>
        </w:rPr>
      </w:pPr>
    </w:p>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B4937">
        <w:rPr>
          <w:rFonts w:ascii="Times New Roman" w:hAnsi="Times New Roman" w:cs="Tahoma"/>
          <w:b/>
          <w:color w:val="000000"/>
          <w:sz w:val="28"/>
          <w:szCs w:val="28"/>
          <w:lang w:val="en-US" w:eastAsia="en-US"/>
        </w:rPr>
        <w:t>READING</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04"/>
        <w:gridCol w:w="1418"/>
        <w:gridCol w:w="1842"/>
        <w:gridCol w:w="1701"/>
      </w:tblGrid>
      <w:tr w:rsidR="00DA7C04" w:rsidRPr="002B4937" w:rsidTr="0049017A">
        <w:tc>
          <w:tcPr>
            <w:tcW w:w="704"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sidRPr="002B4937">
              <w:rPr>
                <w:rFonts w:ascii="Times New Roman" w:hAnsi="Times New Roman" w:cs="Tahoma"/>
                <w:b/>
                <w:color w:val="000000"/>
                <w:sz w:val="24"/>
                <w:szCs w:val="24"/>
                <w:lang w:val="en-US" w:eastAsia="en-US"/>
              </w:rPr>
              <w:t>1</w:t>
            </w:r>
            <w:r>
              <w:rPr>
                <w:rFonts w:ascii="Times New Roman" w:hAnsi="Times New Roman" w:cs="Tahoma"/>
                <w:b/>
                <w:color w:val="000000"/>
                <w:sz w:val="24"/>
                <w:szCs w:val="24"/>
                <w:lang w:val="en-US" w:eastAsia="en-US"/>
              </w:rPr>
              <w:t>6</w:t>
            </w:r>
          </w:p>
        </w:tc>
        <w:tc>
          <w:tcPr>
            <w:tcW w:w="1418"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842" w:type="dxa"/>
            <w:vMerge w:val="restart"/>
            <w:tcBorders>
              <w:top w:val="nil"/>
              <w:right w:val="nil"/>
            </w:tcBorders>
          </w:tcPr>
          <w:p w:rsidR="00DA7C04"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p w:rsidR="00DA7C04" w:rsidRPr="009676EF" w:rsidRDefault="00DA7C04" w:rsidP="009676EF">
            <w:pPr>
              <w:rPr>
                <w:rFonts w:ascii="Times New Roman" w:hAnsi="Times New Roman" w:cs="Tahoma"/>
                <w:sz w:val="24"/>
                <w:szCs w:val="24"/>
                <w:lang w:val="en-US" w:eastAsia="en-US"/>
              </w:rPr>
            </w:pPr>
          </w:p>
          <w:p w:rsidR="00DA7C04" w:rsidRPr="009676EF" w:rsidRDefault="00DA7C04" w:rsidP="009676EF">
            <w:pPr>
              <w:rPr>
                <w:rFonts w:ascii="Times New Roman" w:hAnsi="Times New Roman" w:cs="Tahoma"/>
                <w:sz w:val="24"/>
                <w:szCs w:val="24"/>
                <w:lang w:val="en-US" w:eastAsia="en-US"/>
              </w:rPr>
            </w:pPr>
          </w:p>
          <w:p w:rsidR="00DA7C04" w:rsidRPr="009676EF" w:rsidRDefault="00DA7C04" w:rsidP="009676EF">
            <w:pPr>
              <w:rPr>
                <w:rFonts w:ascii="Times New Roman" w:hAnsi="Times New Roman" w:cs="Tahoma"/>
                <w:sz w:val="24"/>
                <w:szCs w:val="24"/>
                <w:lang w:val="en-US" w:eastAsia="en-US"/>
              </w:rPr>
            </w:pPr>
          </w:p>
          <w:p w:rsidR="00DA7C04" w:rsidRPr="009676EF" w:rsidRDefault="00DA7C04" w:rsidP="009676EF">
            <w:pPr>
              <w:rPr>
                <w:rFonts w:ascii="Times New Roman" w:hAnsi="Times New Roman" w:cs="Tahoma"/>
                <w:sz w:val="24"/>
                <w:szCs w:val="24"/>
                <w:lang w:val="en-US" w:eastAsia="en-US"/>
              </w:rPr>
            </w:pPr>
          </w:p>
        </w:tc>
        <w:tc>
          <w:tcPr>
            <w:tcW w:w="1701" w:type="dxa"/>
            <w:vMerge w:val="restart"/>
            <w:tcBorders>
              <w:top w:val="nil"/>
              <w:left w:val="nil"/>
              <w:right w:val="nil"/>
            </w:tcBorders>
          </w:tcPr>
          <w:p w:rsidR="00DA7C04" w:rsidRPr="002B4937"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c>
          <w:tcPr>
            <w:tcW w:w="704" w:type="dxa"/>
          </w:tcPr>
          <w:p w:rsidR="00DA7C04" w:rsidRPr="009676EF" w:rsidRDefault="00DA7C04" w:rsidP="007A6020">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eastAsia="en-US"/>
              </w:rPr>
              <w:t>17</w:t>
            </w:r>
          </w:p>
        </w:tc>
        <w:tc>
          <w:tcPr>
            <w:tcW w:w="1418"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842" w:type="dxa"/>
            <w:vMerge/>
            <w:tcBorders>
              <w:top w:val="nil"/>
              <w:right w:val="nil"/>
            </w:tcBorders>
          </w:tcPr>
          <w:p w:rsidR="00DA7C04"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701" w:type="dxa"/>
            <w:vMerge/>
            <w:tcBorders>
              <w:top w:val="nil"/>
              <w:left w:val="nil"/>
              <w:right w:val="nil"/>
            </w:tcBorders>
          </w:tcPr>
          <w:p w:rsidR="00DA7C04" w:rsidRPr="002B4937"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c>
          <w:tcPr>
            <w:tcW w:w="704"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18</w:t>
            </w:r>
          </w:p>
        </w:tc>
        <w:tc>
          <w:tcPr>
            <w:tcW w:w="1418"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842" w:type="dxa"/>
            <w:vMerge/>
            <w:tcBorders>
              <w:right w:val="nil"/>
            </w:tcBorders>
          </w:tcPr>
          <w:p w:rsidR="00DA7C04" w:rsidRPr="002B4937"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701" w:type="dxa"/>
            <w:vMerge/>
            <w:tcBorders>
              <w:left w:val="nil"/>
              <w:right w:val="nil"/>
            </w:tcBorders>
          </w:tcPr>
          <w:p w:rsidR="00DA7C04" w:rsidRPr="002B4937"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c>
          <w:tcPr>
            <w:tcW w:w="704"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19</w:t>
            </w:r>
          </w:p>
        </w:tc>
        <w:tc>
          <w:tcPr>
            <w:tcW w:w="1418"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842" w:type="dxa"/>
            <w:vMerge/>
            <w:tcBorders>
              <w:right w:val="nil"/>
            </w:tcBorders>
          </w:tcPr>
          <w:p w:rsidR="00DA7C04" w:rsidRPr="002B4937"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701" w:type="dxa"/>
            <w:vMerge/>
            <w:tcBorders>
              <w:left w:val="nil"/>
              <w:right w:val="nil"/>
            </w:tcBorders>
          </w:tcPr>
          <w:p w:rsidR="00DA7C04" w:rsidRPr="002B4937"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c>
          <w:tcPr>
            <w:tcW w:w="704"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20</w:t>
            </w:r>
          </w:p>
        </w:tc>
        <w:tc>
          <w:tcPr>
            <w:tcW w:w="1418"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842" w:type="dxa"/>
            <w:vMerge/>
            <w:tcBorders>
              <w:right w:val="nil"/>
            </w:tcBorders>
          </w:tcPr>
          <w:p w:rsidR="00DA7C04" w:rsidRPr="002B4937"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701" w:type="dxa"/>
            <w:vMerge/>
            <w:tcBorders>
              <w:left w:val="nil"/>
              <w:right w:val="nil"/>
            </w:tcBorders>
          </w:tcPr>
          <w:p w:rsidR="00DA7C04" w:rsidRPr="002B4937"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c>
          <w:tcPr>
            <w:tcW w:w="704" w:type="dxa"/>
          </w:tcPr>
          <w:p w:rsidR="00DA7C04" w:rsidRPr="009676EF" w:rsidRDefault="00DA7C04" w:rsidP="009676EF">
            <w:pPr>
              <w:widowControl w:val="0"/>
              <w:tabs>
                <w:tab w:val="left" w:pos="851"/>
              </w:tabs>
              <w:spacing w:after="0" w:line="360" w:lineRule="auto"/>
              <w:jc w:val="center"/>
              <w:rPr>
                <w:rFonts w:ascii="Times New Roman" w:hAnsi="Times New Roman" w:cs="Tahoma"/>
                <w:b/>
                <w:color w:val="000000"/>
                <w:sz w:val="24"/>
                <w:szCs w:val="24"/>
                <w:lang w:eastAsia="en-US"/>
              </w:rPr>
            </w:pPr>
            <w:r>
              <w:rPr>
                <w:rFonts w:ascii="Times New Roman" w:hAnsi="Times New Roman" w:cs="Tahoma"/>
                <w:b/>
                <w:color w:val="000000"/>
                <w:sz w:val="24"/>
                <w:szCs w:val="24"/>
                <w:lang w:val="en-US" w:eastAsia="en-US"/>
              </w:rPr>
              <w:t>2</w:t>
            </w:r>
            <w:r>
              <w:rPr>
                <w:rFonts w:ascii="Times New Roman" w:hAnsi="Times New Roman" w:cs="Tahoma"/>
                <w:b/>
                <w:color w:val="000000"/>
                <w:sz w:val="24"/>
                <w:szCs w:val="24"/>
                <w:lang w:eastAsia="en-US"/>
              </w:rPr>
              <w:t>1</w:t>
            </w:r>
          </w:p>
        </w:tc>
        <w:tc>
          <w:tcPr>
            <w:tcW w:w="1418"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842" w:type="dxa"/>
            <w:vMerge/>
            <w:tcBorders>
              <w:right w:val="nil"/>
            </w:tcBorders>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701" w:type="dxa"/>
            <w:vMerge/>
            <w:tcBorders>
              <w:left w:val="nil"/>
              <w:bottom w:val="nil"/>
              <w:right w:val="nil"/>
            </w:tcBorders>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c>
          <w:tcPr>
            <w:tcW w:w="704"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22</w:t>
            </w:r>
          </w:p>
        </w:tc>
        <w:tc>
          <w:tcPr>
            <w:tcW w:w="1418"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842" w:type="dxa"/>
            <w:vMerge/>
            <w:tcBorders>
              <w:right w:val="nil"/>
            </w:tcBorders>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701" w:type="dxa"/>
            <w:vMerge w:val="restart"/>
            <w:tcBorders>
              <w:top w:val="nil"/>
              <w:left w:val="nil"/>
              <w:right w:val="nil"/>
            </w:tcBorders>
          </w:tcPr>
          <w:p w:rsidR="00DA7C04" w:rsidRPr="002B4937"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c>
          <w:tcPr>
            <w:tcW w:w="704"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23</w:t>
            </w:r>
          </w:p>
        </w:tc>
        <w:tc>
          <w:tcPr>
            <w:tcW w:w="1418"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842" w:type="dxa"/>
            <w:vMerge/>
            <w:tcBorders>
              <w:right w:val="nil"/>
            </w:tcBorders>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701" w:type="dxa"/>
            <w:vMerge/>
            <w:tcBorders>
              <w:left w:val="nil"/>
              <w:right w:val="nil"/>
            </w:tcBorders>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c>
          <w:tcPr>
            <w:tcW w:w="704"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lastRenderedPageBreak/>
              <w:t>24</w:t>
            </w:r>
          </w:p>
        </w:tc>
        <w:tc>
          <w:tcPr>
            <w:tcW w:w="1418"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842"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c>
          <w:tcPr>
            <w:tcW w:w="1701"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c>
          <w:tcPr>
            <w:tcW w:w="704"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25</w:t>
            </w:r>
          </w:p>
        </w:tc>
        <w:tc>
          <w:tcPr>
            <w:tcW w:w="4961" w:type="dxa"/>
            <w:gridSpan w:val="3"/>
          </w:tcPr>
          <w:p w:rsidR="00DA7C04" w:rsidRPr="002B4937" w:rsidRDefault="00DA7C04" w:rsidP="0049017A">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26</w:t>
            </w:r>
          </w:p>
        </w:tc>
        <w:tc>
          <w:tcPr>
            <w:tcW w:w="4961" w:type="dxa"/>
            <w:gridSpan w:val="3"/>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rPr>
          <w:gridAfter w:val="2"/>
          <w:wAfter w:w="3543" w:type="dxa"/>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27</w:t>
            </w:r>
          </w:p>
        </w:tc>
        <w:tc>
          <w:tcPr>
            <w:tcW w:w="1418" w:type="dxa"/>
          </w:tcPr>
          <w:p w:rsidR="00DA7C04" w:rsidRPr="002B4937" w:rsidRDefault="00DA7C04" w:rsidP="0049017A">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rPr>
          <w:gridAfter w:val="2"/>
          <w:wAfter w:w="3543" w:type="dxa"/>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28</w:t>
            </w:r>
          </w:p>
        </w:tc>
        <w:tc>
          <w:tcPr>
            <w:tcW w:w="1418" w:type="dxa"/>
          </w:tcPr>
          <w:p w:rsidR="00DA7C04" w:rsidRPr="002B4937"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rPr>
          <w:gridAfter w:val="2"/>
          <w:wAfter w:w="3543" w:type="dxa"/>
        </w:trPr>
        <w:tc>
          <w:tcPr>
            <w:tcW w:w="704" w:type="dxa"/>
            <w:tcBorders>
              <w:top w:val="nil"/>
            </w:tcBorders>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29</w:t>
            </w:r>
          </w:p>
        </w:tc>
        <w:tc>
          <w:tcPr>
            <w:tcW w:w="1418" w:type="dxa"/>
            <w:tcBorders>
              <w:top w:val="nil"/>
            </w:tcBorders>
          </w:tcPr>
          <w:p w:rsidR="00DA7C04" w:rsidRPr="002B4937" w:rsidRDefault="00DA7C04" w:rsidP="00CC39CA">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49017A">
        <w:trPr>
          <w:gridAfter w:val="2"/>
          <w:wAfter w:w="3543" w:type="dxa"/>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30</w:t>
            </w:r>
          </w:p>
        </w:tc>
        <w:tc>
          <w:tcPr>
            <w:tcW w:w="1418"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bl>
    <w:p w:rsidR="00DA7C04" w:rsidRPr="002B4937" w:rsidRDefault="00DA7C04" w:rsidP="007A6020">
      <w:pPr>
        <w:widowControl w:val="0"/>
        <w:tabs>
          <w:tab w:val="left" w:pos="851"/>
        </w:tabs>
        <w:spacing w:after="0" w:line="360" w:lineRule="auto"/>
        <w:jc w:val="center"/>
        <w:rPr>
          <w:rFonts w:ascii="Times New Roman" w:hAnsi="Times New Roman" w:cs="Tahoma"/>
          <w:color w:val="000000"/>
          <w:sz w:val="24"/>
          <w:szCs w:val="24"/>
          <w:lang w:eastAsia="en-US"/>
        </w:rPr>
      </w:pPr>
    </w:p>
    <w:p w:rsidR="00DA7C04" w:rsidRPr="002B4937" w:rsidRDefault="00DA7C04" w:rsidP="007A6020">
      <w:pPr>
        <w:widowControl w:val="0"/>
        <w:tabs>
          <w:tab w:val="left" w:pos="851"/>
        </w:tabs>
        <w:spacing w:after="0" w:line="360" w:lineRule="auto"/>
        <w:jc w:val="center"/>
        <w:rPr>
          <w:rFonts w:ascii="Times New Roman" w:hAnsi="Times New Roman" w:cs="Tahoma"/>
          <w:color w:val="000000"/>
          <w:sz w:val="24"/>
          <w:szCs w:val="24"/>
          <w:lang w:eastAsia="en-US"/>
        </w:rPr>
      </w:pPr>
    </w:p>
    <w:p w:rsidR="00DA7C04" w:rsidRPr="002B4937" w:rsidRDefault="00DA7C04" w:rsidP="007A6020">
      <w:pPr>
        <w:widowControl w:val="0"/>
        <w:tabs>
          <w:tab w:val="left" w:pos="851"/>
        </w:tabs>
        <w:spacing w:after="0" w:line="360" w:lineRule="auto"/>
        <w:jc w:val="center"/>
        <w:rPr>
          <w:rFonts w:ascii="Times New Roman" w:hAnsi="Times New Roman" w:cs="Tahoma"/>
          <w:color w:val="000000"/>
          <w:sz w:val="24"/>
          <w:szCs w:val="24"/>
          <w:lang w:eastAsia="en-US"/>
        </w:rPr>
      </w:pPr>
    </w:p>
    <w:p w:rsidR="00DA7C04" w:rsidRDefault="00DA7C04" w:rsidP="007A6020">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DA7C04" w:rsidRDefault="00DA7C04" w:rsidP="007A6020">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DA7C04" w:rsidRDefault="00DA7C04" w:rsidP="007A6020">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DA7C04" w:rsidRDefault="00DA7C04" w:rsidP="007A6020">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DA7C04" w:rsidRPr="00890BFE" w:rsidRDefault="00DA7C04" w:rsidP="00890BFE">
      <w:pPr>
        <w:widowControl w:val="0"/>
        <w:tabs>
          <w:tab w:val="left" w:pos="851"/>
        </w:tabs>
        <w:spacing w:after="0" w:line="360" w:lineRule="auto"/>
        <w:rPr>
          <w:rFonts w:ascii="Times New Roman" w:hAnsi="Times New Roman" w:cs="Tahoma"/>
          <w:b/>
          <w:color w:val="000000"/>
          <w:sz w:val="28"/>
          <w:szCs w:val="28"/>
          <w:lang w:eastAsia="en-US"/>
        </w:rPr>
      </w:pPr>
    </w:p>
    <w:p w:rsidR="00DA7C04" w:rsidRDefault="00DA7C04" w:rsidP="007A6020">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B4937">
        <w:rPr>
          <w:rFonts w:ascii="Times New Roman" w:hAnsi="Times New Roman" w:cs="Tahoma"/>
          <w:b/>
          <w:color w:val="000000"/>
          <w:sz w:val="28"/>
          <w:szCs w:val="28"/>
          <w:lang w:val="en-US" w:eastAsia="en-US"/>
        </w:rPr>
        <w:t>USE OF ENGLISH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04"/>
        <w:gridCol w:w="5953"/>
      </w:tblGrid>
      <w:tr w:rsidR="00DA7C04" w:rsidRPr="002B4937" w:rsidTr="00CE5E70">
        <w:trPr>
          <w:trHeight w:val="340"/>
          <w:jc w:val="center"/>
        </w:trPr>
        <w:tc>
          <w:tcPr>
            <w:tcW w:w="704"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3</w:t>
            </w:r>
            <w:r w:rsidRPr="002B4937">
              <w:rPr>
                <w:rFonts w:ascii="Times New Roman" w:hAnsi="Times New Roman" w:cs="Tahoma"/>
                <w:b/>
                <w:color w:val="000000"/>
                <w:sz w:val="24"/>
                <w:szCs w:val="24"/>
                <w:lang w:val="en-US" w:eastAsia="en-US"/>
              </w:rPr>
              <w:t>1</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32</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33</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34</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35</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36</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37</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38</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39</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40</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41</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42</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43</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44</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45</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46</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47</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48</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49</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DA7C04" w:rsidRPr="002B4937" w:rsidTr="00CE5E70">
        <w:trPr>
          <w:trHeight w:val="340"/>
          <w:jc w:val="center"/>
        </w:trPr>
        <w:tc>
          <w:tcPr>
            <w:tcW w:w="704" w:type="dxa"/>
          </w:tcPr>
          <w:p w:rsidR="00DA7C04"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50</w:t>
            </w:r>
          </w:p>
        </w:tc>
        <w:tc>
          <w:tcPr>
            <w:tcW w:w="5953" w:type="dxa"/>
          </w:tcPr>
          <w:p w:rsidR="00DA7C04" w:rsidRPr="002B4937" w:rsidRDefault="00DA7C04" w:rsidP="007A602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bl>
    <w:p w:rsidR="00DA7C04" w:rsidRPr="002B4937" w:rsidRDefault="00DA7C04" w:rsidP="007A6020">
      <w:pPr>
        <w:widowControl w:val="0"/>
        <w:tabs>
          <w:tab w:val="left" w:pos="851"/>
        </w:tabs>
        <w:spacing w:after="0" w:line="360" w:lineRule="auto"/>
        <w:jc w:val="both"/>
        <w:rPr>
          <w:rFonts w:ascii="Times New Roman" w:hAnsi="Times New Roman" w:cs="Tahoma"/>
          <w:color w:val="000000"/>
          <w:sz w:val="24"/>
          <w:szCs w:val="24"/>
          <w:lang w:val="en-US" w:eastAsia="en-US"/>
        </w:rPr>
      </w:pPr>
    </w:p>
    <w:p w:rsidR="00890BFE" w:rsidRDefault="00890BFE" w:rsidP="007A6020">
      <w:pPr>
        <w:widowControl w:val="0"/>
        <w:tabs>
          <w:tab w:val="left" w:pos="851"/>
        </w:tabs>
        <w:spacing w:after="0" w:line="360" w:lineRule="auto"/>
        <w:jc w:val="center"/>
        <w:rPr>
          <w:rFonts w:ascii="Times New Roman" w:hAnsi="Times New Roman" w:cs="Tahoma"/>
          <w:b/>
          <w:color w:val="000000"/>
          <w:sz w:val="28"/>
          <w:szCs w:val="28"/>
          <w:lang w:eastAsia="en-US"/>
        </w:rPr>
      </w:pPr>
    </w:p>
    <w:p w:rsidR="00890BFE" w:rsidRDefault="00890BFE" w:rsidP="007A6020">
      <w:pPr>
        <w:widowControl w:val="0"/>
        <w:tabs>
          <w:tab w:val="left" w:pos="851"/>
        </w:tabs>
        <w:spacing w:after="0" w:line="360" w:lineRule="auto"/>
        <w:jc w:val="center"/>
        <w:rPr>
          <w:rFonts w:ascii="Times New Roman" w:hAnsi="Times New Roman" w:cs="Tahoma"/>
          <w:b/>
          <w:color w:val="000000"/>
          <w:sz w:val="28"/>
          <w:szCs w:val="28"/>
          <w:lang w:eastAsia="en-US"/>
        </w:rPr>
      </w:pPr>
    </w:p>
    <w:p w:rsidR="00DA7C04" w:rsidRPr="00A1668A" w:rsidRDefault="00DA7C04" w:rsidP="007A6020">
      <w:pPr>
        <w:widowControl w:val="0"/>
        <w:tabs>
          <w:tab w:val="left" w:pos="851"/>
        </w:tabs>
        <w:spacing w:after="0" w:line="360" w:lineRule="auto"/>
        <w:jc w:val="center"/>
        <w:rPr>
          <w:rFonts w:ascii="Times New Roman" w:hAnsi="Times New Roman" w:cs="Tahoma"/>
          <w:b/>
          <w:color w:val="000000"/>
          <w:sz w:val="28"/>
          <w:szCs w:val="28"/>
          <w:lang w:eastAsia="en-US"/>
        </w:rPr>
      </w:pPr>
      <w:r w:rsidRPr="002B4937">
        <w:rPr>
          <w:rFonts w:ascii="Times New Roman" w:hAnsi="Times New Roman" w:cs="Tahoma"/>
          <w:b/>
          <w:color w:val="000000"/>
          <w:sz w:val="28"/>
          <w:szCs w:val="28"/>
          <w:lang w:val="en-US" w:eastAsia="en-US"/>
        </w:rPr>
        <w:lastRenderedPageBreak/>
        <w:t>WRITING</w:t>
      </w:r>
    </w:p>
    <w:p w:rsidR="00DA7C04" w:rsidRPr="00A1668A" w:rsidRDefault="00DA7C04" w:rsidP="007A6020">
      <w:pPr>
        <w:widowControl w:val="0"/>
        <w:tabs>
          <w:tab w:val="left" w:pos="851"/>
        </w:tabs>
        <w:spacing w:after="0" w:line="360" w:lineRule="auto"/>
        <w:jc w:val="both"/>
        <w:rPr>
          <w:rFonts w:ascii="Times New Roman" w:hAnsi="Times New Roman" w:cs="Tahoma"/>
          <w:color w:val="000000"/>
          <w:sz w:val="28"/>
          <w:szCs w:val="28"/>
          <w:lang w:eastAsia="en-US"/>
        </w:rPr>
      </w:pPr>
      <w:r w:rsidRPr="00A1668A">
        <w:rPr>
          <w:rFonts w:ascii="Times New Roman" w:hAnsi="Times New Roman" w:cs="Tahoma"/>
          <w:color w:val="000000"/>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7C04" w:rsidRPr="00A1668A" w:rsidRDefault="00DA7C04" w:rsidP="007A6020">
      <w:pPr>
        <w:widowControl w:val="0"/>
        <w:tabs>
          <w:tab w:val="left" w:pos="851"/>
        </w:tabs>
        <w:spacing w:after="0" w:line="360" w:lineRule="auto"/>
        <w:jc w:val="both"/>
        <w:rPr>
          <w:rFonts w:ascii="Times New Roman" w:hAnsi="Times New Roman" w:cs="Tahoma"/>
          <w:b/>
          <w:color w:val="000000"/>
          <w:sz w:val="28"/>
          <w:szCs w:val="28"/>
          <w:lang w:eastAsia="en-US"/>
        </w:rPr>
      </w:pPr>
    </w:p>
    <w:p w:rsidR="0094718A" w:rsidRDefault="0094718A" w:rsidP="0094718A">
      <w:pPr>
        <w:spacing w:after="0" w:line="240" w:lineRule="auto"/>
        <w:jc w:val="center"/>
        <w:rPr>
          <w:rFonts w:ascii="Times New Roman" w:hAnsi="Times New Roman"/>
          <w:sz w:val="24"/>
          <w:szCs w:val="24"/>
        </w:rPr>
      </w:pPr>
      <w:r>
        <w:rPr>
          <w:rFonts w:ascii="Times New Roman" w:hAnsi="Times New Roman"/>
          <w:sz w:val="24"/>
          <w:szCs w:val="24"/>
        </w:rPr>
        <w:t>Уважаемый участник олимпиады!</w:t>
      </w:r>
    </w:p>
    <w:p w:rsidR="0094718A" w:rsidRDefault="0094718A" w:rsidP="0094718A">
      <w:pPr>
        <w:spacing w:after="0" w:line="240" w:lineRule="auto"/>
        <w:jc w:val="center"/>
        <w:rPr>
          <w:rFonts w:ascii="Times New Roman" w:hAnsi="Times New Roman"/>
          <w:sz w:val="24"/>
          <w:szCs w:val="24"/>
        </w:rPr>
      </w:pPr>
    </w:p>
    <w:p w:rsidR="0094718A" w:rsidRDefault="0094718A" w:rsidP="0094718A">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Задания и ответы олимпиады будут опубликованы на сайте ГБУ ДО КК «Центр развития одаренности» (</w:t>
      </w:r>
      <w:hyperlink r:id="rId8" w:history="1">
        <w:r>
          <w:rPr>
            <w:rStyle w:val="af6"/>
            <w:rFonts w:ascii="Times New Roman" w:eastAsia="Times New Roman" w:hAnsi="Times New Roman"/>
            <w:sz w:val="24"/>
            <w:szCs w:val="24"/>
            <w:lang w:val="en-US" w:eastAsia="ru-RU"/>
          </w:rPr>
          <w:t>www</w:t>
        </w:r>
        <w:r>
          <w:rPr>
            <w:rStyle w:val="af6"/>
            <w:rFonts w:ascii="Times New Roman" w:eastAsia="Times New Roman" w:hAnsi="Times New Roman"/>
            <w:sz w:val="24"/>
            <w:szCs w:val="24"/>
            <w:lang w:eastAsia="ru-RU"/>
          </w:rPr>
          <w:t>.</w:t>
        </w:r>
        <w:proofErr w:type="spellStart"/>
        <w:r>
          <w:rPr>
            <w:rStyle w:val="af6"/>
            <w:rFonts w:ascii="Times New Roman" w:eastAsia="Times New Roman" w:hAnsi="Times New Roman"/>
            <w:sz w:val="24"/>
            <w:szCs w:val="24"/>
            <w:lang w:val="en-US" w:eastAsia="ru-RU"/>
          </w:rPr>
          <w:t>cdodd</w:t>
        </w:r>
        <w:proofErr w:type="spellEnd"/>
        <w:r>
          <w:rPr>
            <w:rStyle w:val="af6"/>
            <w:rFonts w:ascii="Times New Roman" w:eastAsia="Times New Roman" w:hAnsi="Times New Roman"/>
            <w:sz w:val="24"/>
            <w:szCs w:val="24"/>
            <w:lang w:eastAsia="ru-RU"/>
          </w:rPr>
          <w:t>.</w:t>
        </w:r>
        <w:proofErr w:type="spellStart"/>
        <w:r>
          <w:rPr>
            <w:rStyle w:val="af6"/>
            <w:rFonts w:ascii="Times New Roman" w:eastAsia="Times New Roman" w:hAnsi="Times New Roman"/>
            <w:sz w:val="24"/>
            <w:szCs w:val="24"/>
            <w:lang w:val="en-US" w:eastAsia="ru-RU"/>
          </w:rPr>
          <w:t>ru</w:t>
        </w:r>
        <w:proofErr w:type="spellEnd"/>
      </w:hyperlink>
      <w:r>
        <w:rPr>
          <w:rFonts w:ascii="Times New Roman" w:eastAsia="Times New Roman" w:hAnsi="Times New Roman"/>
          <w:sz w:val="24"/>
          <w:szCs w:val="24"/>
          <w:lang w:eastAsia="ru-RU"/>
        </w:rPr>
        <w:t>) в день проведения олимпиады в 15.00 в разделе «Методическая копилка/Олимпиадные задания муниципального этапа ВОШ».</w:t>
      </w:r>
    </w:p>
    <w:p w:rsidR="0094718A" w:rsidRDefault="0094718A" w:rsidP="0094718A">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Уточните у организаторов, где и когда будут опубликованы результаты проверки олимпиадных работ.</w:t>
      </w:r>
    </w:p>
    <w:p w:rsidR="0094718A" w:rsidRDefault="0094718A" w:rsidP="0094718A">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 несогласия с выставленными баллами вы можете подать апелляцию, предварительно просмотрев Вашу оцененную работу,  обратившись в муниципальный орган управления образованием. Там же Вы можете получить подробную информацию о месте и времени проведения просмотра олимпиадных работ и апелляции.</w:t>
      </w:r>
    </w:p>
    <w:p w:rsidR="00DA7C04" w:rsidRPr="00A1668A" w:rsidRDefault="00DA7C04" w:rsidP="007A6020">
      <w:pPr>
        <w:tabs>
          <w:tab w:val="left" w:pos="851"/>
        </w:tabs>
        <w:suppressAutoHyphens w:val="0"/>
        <w:spacing w:after="0" w:line="240" w:lineRule="auto"/>
        <w:jc w:val="both"/>
        <w:rPr>
          <w:rFonts w:ascii="Times New Roman" w:hAnsi="Times New Roman" w:cs="Tahoma"/>
          <w:b/>
          <w:color w:val="000000"/>
          <w:sz w:val="28"/>
          <w:szCs w:val="28"/>
          <w:lang w:eastAsia="en-US"/>
        </w:rPr>
      </w:pPr>
    </w:p>
    <w:sectPr w:rsidR="00DA7C04" w:rsidRPr="00A1668A" w:rsidSect="00CD547F">
      <w:headerReference w:type="default" r:id="rId9"/>
      <w:type w:val="continuous"/>
      <w:pgSz w:w="11906" w:h="16838"/>
      <w:pgMar w:top="1134" w:right="850" w:bottom="1134" w:left="1701"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DB8" w:rsidRDefault="00116DB8" w:rsidP="00C5780F">
      <w:pPr>
        <w:spacing w:after="0" w:line="240" w:lineRule="auto"/>
      </w:pPr>
      <w:r>
        <w:separator/>
      </w:r>
    </w:p>
  </w:endnote>
  <w:endnote w:type="continuationSeparator" w:id="0">
    <w:p w:rsidR="00116DB8" w:rsidRDefault="00116DB8" w:rsidP="00C578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ato">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F12" w:rsidRDefault="00856592">
    <w:pPr>
      <w:pStyle w:val="aa"/>
      <w:jc w:val="center"/>
    </w:pPr>
    <w:r>
      <w:fldChar w:fldCharType="begin"/>
    </w:r>
    <w:r w:rsidR="008A5F12">
      <w:instrText>PAGE   \* MERGEFORMAT</w:instrText>
    </w:r>
    <w:r>
      <w:fldChar w:fldCharType="separate"/>
    </w:r>
    <w:r w:rsidR="00E90E6B">
      <w:rPr>
        <w:noProof/>
      </w:rPr>
      <w:t>11</w:t>
    </w:r>
    <w:r>
      <w:fldChar w:fldCharType="end"/>
    </w:r>
  </w:p>
  <w:p w:rsidR="00890BFE" w:rsidRDefault="00890BF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DB8" w:rsidRDefault="00116DB8" w:rsidP="00C5780F">
      <w:pPr>
        <w:spacing w:after="0" w:line="240" w:lineRule="auto"/>
      </w:pPr>
      <w:r>
        <w:separator/>
      </w:r>
    </w:p>
  </w:footnote>
  <w:footnote w:type="continuationSeparator" w:id="0">
    <w:p w:rsidR="00116DB8" w:rsidRDefault="00116DB8" w:rsidP="00C578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BFE" w:rsidRDefault="00890BF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C"/>
    <w:multiLevelType w:val="singleLevel"/>
    <w:tmpl w:val="0000000C"/>
    <w:name w:val="WW8Num12"/>
    <w:lvl w:ilvl="0">
      <w:start w:val="1"/>
      <w:numFmt w:val="bullet"/>
      <w:lvlText w:val=""/>
      <w:lvlJc w:val="left"/>
      <w:pPr>
        <w:tabs>
          <w:tab w:val="num" w:pos="0"/>
        </w:tabs>
        <w:ind w:left="720" w:hanging="360"/>
      </w:pPr>
      <w:rPr>
        <w:rFonts w:ascii="Symbol" w:hAnsi="Symbol"/>
      </w:rPr>
    </w:lvl>
  </w:abstractNum>
  <w:abstractNum w:abstractNumId="2">
    <w:nsid w:val="0000000F"/>
    <w:multiLevelType w:val="singleLevel"/>
    <w:tmpl w:val="0000000F"/>
    <w:name w:val="WW8Num15"/>
    <w:lvl w:ilvl="0">
      <w:start w:val="1"/>
      <w:numFmt w:val="bullet"/>
      <w:lvlText w:val=""/>
      <w:lvlJc w:val="left"/>
      <w:pPr>
        <w:tabs>
          <w:tab w:val="num" w:pos="0"/>
        </w:tabs>
        <w:ind w:left="720" w:hanging="360"/>
      </w:pPr>
      <w:rPr>
        <w:rFonts w:ascii="Symbol" w:hAnsi="Symbol"/>
      </w:rPr>
    </w:lvl>
  </w:abstractNum>
  <w:abstractNum w:abstractNumId="3">
    <w:nsid w:val="05F773D0"/>
    <w:multiLevelType w:val="hybridMultilevel"/>
    <w:tmpl w:val="C0340EAA"/>
    <w:lvl w:ilvl="0" w:tplc="FB06D702">
      <w:start w:val="8"/>
      <w:numFmt w:val="decimal"/>
      <w:lvlText w:val="%1."/>
      <w:lvlJc w:val="left"/>
      <w:pPr>
        <w:ind w:left="720" w:hanging="360"/>
      </w:pPr>
      <w:rPr>
        <w:rFonts w:cs="Times New Roman" w:hint="default"/>
        <w:b/>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AB7644"/>
    <w:multiLevelType w:val="hybridMultilevel"/>
    <w:tmpl w:val="E48C4C44"/>
    <w:lvl w:ilvl="0" w:tplc="5EFEAC7E">
      <w:start w:val="1"/>
      <w:numFmt w:val="lowerLetter"/>
      <w:lvlText w:val="%1."/>
      <w:lvlJc w:val="left"/>
      <w:pPr>
        <w:ind w:left="1869" w:hanging="360"/>
      </w:pPr>
      <w:rPr>
        <w:rFonts w:cs="Times New Roman" w:hint="default"/>
      </w:rPr>
    </w:lvl>
    <w:lvl w:ilvl="1" w:tplc="04190019" w:tentative="1">
      <w:start w:val="1"/>
      <w:numFmt w:val="lowerLetter"/>
      <w:lvlText w:val="%2."/>
      <w:lvlJc w:val="left"/>
      <w:pPr>
        <w:ind w:left="2589" w:hanging="360"/>
      </w:pPr>
      <w:rPr>
        <w:rFonts w:cs="Times New Roman"/>
      </w:rPr>
    </w:lvl>
    <w:lvl w:ilvl="2" w:tplc="0419001B" w:tentative="1">
      <w:start w:val="1"/>
      <w:numFmt w:val="lowerRoman"/>
      <w:lvlText w:val="%3."/>
      <w:lvlJc w:val="right"/>
      <w:pPr>
        <w:ind w:left="3309" w:hanging="180"/>
      </w:pPr>
      <w:rPr>
        <w:rFonts w:cs="Times New Roman"/>
      </w:rPr>
    </w:lvl>
    <w:lvl w:ilvl="3" w:tplc="0419000F" w:tentative="1">
      <w:start w:val="1"/>
      <w:numFmt w:val="decimal"/>
      <w:lvlText w:val="%4."/>
      <w:lvlJc w:val="left"/>
      <w:pPr>
        <w:ind w:left="4029" w:hanging="360"/>
      </w:pPr>
      <w:rPr>
        <w:rFonts w:cs="Times New Roman"/>
      </w:rPr>
    </w:lvl>
    <w:lvl w:ilvl="4" w:tplc="04190019" w:tentative="1">
      <w:start w:val="1"/>
      <w:numFmt w:val="lowerLetter"/>
      <w:lvlText w:val="%5."/>
      <w:lvlJc w:val="left"/>
      <w:pPr>
        <w:ind w:left="4749" w:hanging="360"/>
      </w:pPr>
      <w:rPr>
        <w:rFonts w:cs="Times New Roman"/>
      </w:rPr>
    </w:lvl>
    <w:lvl w:ilvl="5" w:tplc="0419001B" w:tentative="1">
      <w:start w:val="1"/>
      <w:numFmt w:val="lowerRoman"/>
      <w:lvlText w:val="%6."/>
      <w:lvlJc w:val="right"/>
      <w:pPr>
        <w:ind w:left="5469" w:hanging="180"/>
      </w:pPr>
      <w:rPr>
        <w:rFonts w:cs="Times New Roman"/>
      </w:rPr>
    </w:lvl>
    <w:lvl w:ilvl="6" w:tplc="0419000F" w:tentative="1">
      <w:start w:val="1"/>
      <w:numFmt w:val="decimal"/>
      <w:lvlText w:val="%7."/>
      <w:lvlJc w:val="left"/>
      <w:pPr>
        <w:ind w:left="6189" w:hanging="360"/>
      </w:pPr>
      <w:rPr>
        <w:rFonts w:cs="Times New Roman"/>
      </w:rPr>
    </w:lvl>
    <w:lvl w:ilvl="7" w:tplc="04190019" w:tentative="1">
      <w:start w:val="1"/>
      <w:numFmt w:val="lowerLetter"/>
      <w:lvlText w:val="%8."/>
      <w:lvlJc w:val="left"/>
      <w:pPr>
        <w:ind w:left="6909" w:hanging="360"/>
      </w:pPr>
      <w:rPr>
        <w:rFonts w:cs="Times New Roman"/>
      </w:rPr>
    </w:lvl>
    <w:lvl w:ilvl="8" w:tplc="0419001B" w:tentative="1">
      <w:start w:val="1"/>
      <w:numFmt w:val="lowerRoman"/>
      <w:lvlText w:val="%9."/>
      <w:lvlJc w:val="right"/>
      <w:pPr>
        <w:ind w:left="7629" w:hanging="180"/>
      </w:pPr>
      <w:rPr>
        <w:rFonts w:cs="Times New Roman"/>
      </w:rPr>
    </w:lvl>
  </w:abstractNum>
  <w:abstractNum w:abstractNumId="5">
    <w:nsid w:val="125569D0"/>
    <w:multiLevelType w:val="hybridMultilevel"/>
    <w:tmpl w:val="836640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7B598C"/>
    <w:multiLevelType w:val="multilevel"/>
    <w:tmpl w:val="1CEA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AA709B"/>
    <w:multiLevelType w:val="hybridMultilevel"/>
    <w:tmpl w:val="4C8E402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93A4E27"/>
    <w:multiLevelType w:val="hybridMultilevel"/>
    <w:tmpl w:val="976C93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1177BF3"/>
    <w:multiLevelType w:val="hybridMultilevel"/>
    <w:tmpl w:val="DD2210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2565217"/>
    <w:multiLevelType w:val="hybridMultilevel"/>
    <w:tmpl w:val="71064FE6"/>
    <w:lvl w:ilvl="0" w:tplc="C6CC0B04">
      <w:start w:val="1"/>
      <w:numFmt w:val="bullet"/>
      <w:lvlText w:val=""/>
      <w:lvlJc w:val="left"/>
      <w:pPr>
        <w:ind w:left="720" w:hanging="360"/>
      </w:pPr>
      <w:rPr>
        <w:rFonts w:ascii="Symbol" w:hAnsi="Symbol" w:hint="default"/>
        <w:sz w:val="1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2854BDD"/>
    <w:multiLevelType w:val="hybridMultilevel"/>
    <w:tmpl w:val="65DAB8E4"/>
    <w:lvl w:ilvl="0" w:tplc="849A8FC6">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6E404EA"/>
    <w:multiLevelType w:val="hybridMultilevel"/>
    <w:tmpl w:val="44388254"/>
    <w:lvl w:ilvl="0" w:tplc="0B6A6312">
      <w:start w:val="11"/>
      <w:numFmt w:val="decimal"/>
      <w:lvlText w:val="%1."/>
      <w:lvlJc w:val="left"/>
      <w:pPr>
        <w:ind w:left="801" w:hanging="375"/>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3B94511C"/>
    <w:multiLevelType w:val="hybridMultilevel"/>
    <w:tmpl w:val="9C6EB35C"/>
    <w:lvl w:ilvl="0" w:tplc="3036D954">
      <w:start w:val="1"/>
      <w:numFmt w:val="lowerLetter"/>
      <w:lvlText w:val="%1."/>
      <w:lvlJc w:val="left"/>
      <w:pPr>
        <w:ind w:left="1869" w:hanging="360"/>
      </w:pPr>
      <w:rPr>
        <w:rFonts w:cs="Times New Roman" w:hint="default"/>
      </w:rPr>
    </w:lvl>
    <w:lvl w:ilvl="1" w:tplc="04190019" w:tentative="1">
      <w:start w:val="1"/>
      <w:numFmt w:val="lowerLetter"/>
      <w:lvlText w:val="%2."/>
      <w:lvlJc w:val="left"/>
      <w:pPr>
        <w:ind w:left="2589" w:hanging="360"/>
      </w:pPr>
      <w:rPr>
        <w:rFonts w:cs="Times New Roman"/>
      </w:rPr>
    </w:lvl>
    <w:lvl w:ilvl="2" w:tplc="0419001B" w:tentative="1">
      <w:start w:val="1"/>
      <w:numFmt w:val="lowerRoman"/>
      <w:lvlText w:val="%3."/>
      <w:lvlJc w:val="right"/>
      <w:pPr>
        <w:ind w:left="3309" w:hanging="180"/>
      </w:pPr>
      <w:rPr>
        <w:rFonts w:cs="Times New Roman"/>
      </w:rPr>
    </w:lvl>
    <w:lvl w:ilvl="3" w:tplc="0419000F" w:tentative="1">
      <w:start w:val="1"/>
      <w:numFmt w:val="decimal"/>
      <w:lvlText w:val="%4."/>
      <w:lvlJc w:val="left"/>
      <w:pPr>
        <w:ind w:left="4029" w:hanging="360"/>
      </w:pPr>
      <w:rPr>
        <w:rFonts w:cs="Times New Roman"/>
      </w:rPr>
    </w:lvl>
    <w:lvl w:ilvl="4" w:tplc="04190019" w:tentative="1">
      <w:start w:val="1"/>
      <w:numFmt w:val="lowerLetter"/>
      <w:lvlText w:val="%5."/>
      <w:lvlJc w:val="left"/>
      <w:pPr>
        <w:ind w:left="4749" w:hanging="360"/>
      </w:pPr>
      <w:rPr>
        <w:rFonts w:cs="Times New Roman"/>
      </w:rPr>
    </w:lvl>
    <w:lvl w:ilvl="5" w:tplc="0419001B" w:tentative="1">
      <w:start w:val="1"/>
      <w:numFmt w:val="lowerRoman"/>
      <w:lvlText w:val="%6."/>
      <w:lvlJc w:val="right"/>
      <w:pPr>
        <w:ind w:left="5469" w:hanging="180"/>
      </w:pPr>
      <w:rPr>
        <w:rFonts w:cs="Times New Roman"/>
      </w:rPr>
    </w:lvl>
    <w:lvl w:ilvl="6" w:tplc="0419000F" w:tentative="1">
      <w:start w:val="1"/>
      <w:numFmt w:val="decimal"/>
      <w:lvlText w:val="%7."/>
      <w:lvlJc w:val="left"/>
      <w:pPr>
        <w:ind w:left="6189" w:hanging="360"/>
      </w:pPr>
      <w:rPr>
        <w:rFonts w:cs="Times New Roman"/>
      </w:rPr>
    </w:lvl>
    <w:lvl w:ilvl="7" w:tplc="04190019" w:tentative="1">
      <w:start w:val="1"/>
      <w:numFmt w:val="lowerLetter"/>
      <w:lvlText w:val="%8."/>
      <w:lvlJc w:val="left"/>
      <w:pPr>
        <w:ind w:left="6909" w:hanging="360"/>
      </w:pPr>
      <w:rPr>
        <w:rFonts w:cs="Times New Roman"/>
      </w:rPr>
    </w:lvl>
    <w:lvl w:ilvl="8" w:tplc="0419001B" w:tentative="1">
      <w:start w:val="1"/>
      <w:numFmt w:val="lowerRoman"/>
      <w:lvlText w:val="%9."/>
      <w:lvlJc w:val="right"/>
      <w:pPr>
        <w:ind w:left="7629" w:hanging="180"/>
      </w:pPr>
      <w:rPr>
        <w:rFonts w:cs="Times New Roman"/>
      </w:rPr>
    </w:lvl>
  </w:abstractNum>
  <w:abstractNum w:abstractNumId="14">
    <w:nsid w:val="3BAF739E"/>
    <w:multiLevelType w:val="hybridMultilevel"/>
    <w:tmpl w:val="54886186"/>
    <w:lvl w:ilvl="0" w:tplc="AA7A9C08">
      <w:start w:val="1"/>
      <w:numFmt w:val="lowerLetter"/>
      <w:lvlText w:val="%1."/>
      <w:lvlJc w:val="left"/>
      <w:pPr>
        <w:ind w:left="1869" w:hanging="360"/>
      </w:pPr>
      <w:rPr>
        <w:rFonts w:cs="Times New Roman" w:hint="default"/>
      </w:rPr>
    </w:lvl>
    <w:lvl w:ilvl="1" w:tplc="04190019" w:tentative="1">
      <w:start w:val="1"/>
      <w:numFmt w:val="lowerLetter"/>
      <w:lvlText w:val="%2."/>
      <w:lvlJc w:val="left"/>
      <w:pPr>
        <w:ind w:left="2589" w:hanging="360"/>
      </w:pPr>
      <w:rPr>
        <w:rFonts w:cs="Times New Roman"/>
      </w:rPr>
    </w:lvl>
    <w:lvl w:ilvl="2" w:tplc="0419001B" w:tentative="1">
      <w:start w:val="1"/>
      <w:numFmt w:val="lowerRoman"/>
      <w:lvlText w:val="%3."/>
      <w:lvlJc w:val="right"/>
      <w:pPr>
        <w:ind w:left="3309" w:hanging="180"/>
      </w:pPr>
      <w:rPr>
        <w:rFonts w:cs="Times New Roman"/>
      </w:rPr>
    </w:lvl>
    <w:lvl w:ilvl="3" w:tplc="0419000F" w:tentative="1">
      <w:start w:val="1"/>
      <w:numFmt w:val="decimal"/>
      <w:lvlText w:val="%4."/>
      <w:lvlJc w:val="left"/>
      <w:pPr>
        <w:ind w:left="4029" w:hanging="360"/>
      </w:pPr>
      <w:rPr>
        <w:rFonts w:cs="Times New Roman"/>
      </w:rPr>
    </w:lvl>
    <w:lvl w:ilvl="4" w:tplc="04190019" w:tentative="1">
      <w:start w:val="1"/>
      <w:numFmt w:val="lowerLetter"/>
      <w:lvlText w:val="%5."/>
      <w:lvlJc w:val="left"/>
      <w:pPr>
        <w:ind w:left="4749" w:hanging="360"/>
      </w:pPr>
      <w:rPr>
        <w:rFonts w:cs="Times New Roman"/>
      </w:rPr>
    </w:lvl>
    <w:lvl w:ilvl="5" w:tplc="0419001B" w:tentative="1">
      <w:start w:val="1"/>
      <w:numFmt w:val="lowerRoman"/>
      <w:lvlText w:val="%6."/>
      <w:lvlJc w:val="right"/>
      <w:pPr>
        <w:ind w:left="5469" w:hanging="180"/>
      </w:pPr>
      <w:rPr>
        <w:rFonts w:cs="Times New Roman"/>
      </w:rPr>
    </w:lvl>
    <w:lvl w:ilvl="6" w:tplc="0419000F" w:tentative="1">
      <w:start w:val="1"/>
      <w:numFmt w:val="decimal"/>
      <w:lvlText w:val="%7."/>
      <w:lvlJc w:val="left"/>
      <w:pPr>
        <w:ind w:left="6189" w:hanging="360"/>
      </w:pPr>
      <w:rPr>
        <w:rFonts w:cs="Times New Roman"/>
      </w:rPr>
    </w:lvl>
    <w:lvl w:ilvl="7" w:tplc="04190019" w:tentative="1">
      <w:start w:val="1"/>
      <w:numFmt w:val="lowerLetter"/>
      <w:lvlText w:val="%8."/>
      <w:lvlJc w:val="left"/>
      <w:pPr>
        <w:ind w:left="6909" w:hanging="360"/>
      </w:pPr>
      <w:rPr>
        <w:rFonts w:cs="Times New Roman"/>
      </w:rPr>
    </w:lvl>
    <w:lvl w:ilvl="8" w:tplc="0419001B" w:tentative="1">
      <w:start w:val="1"/>
      <w:numFmt w:val="lowerRoman"/>
      <w:lvlText w:val="%9."/>
      <w:lvlJc w:val="right"/>
      <w:pPr>
        <w:ind w:left="7629" w:hanging="180"/>
      </w:pPr>
      <w:rPr>
        <w:rFonts w:cs="Times New Roman"/>
      </w:rPr>
    </w:lvl>
  </w:abstractNum>
  <w:abstractNum w:abstractNumId="15">
    <w:nsid w:val="3CBA5E27"/>
    <w:multiLevelType w:val="multilevel"/>
    <w:tmpl w:val="AE6AC5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DA644FE"/>
    <w:multiLevelType w:val="multilevel"/>
    <w:tmpl w:val="B69C0C38"/>
    <w:lvl w:ilvl="0">
      <w:start w:val="1"/>
      <w:numFmt w:val="decimal"/>
      <w:lvlText w:val="%1."/>
      <w:lvlJc w:val="left"/>
      <w:pPr>
        <w:ind w:left="720" w:hanging="360"/>
      </w:pPr>
      <w:rPr>
        <w:rFonts w:cs="Times New Roman" w:hint="default"/>
        <w:b w:val="0"/>
        <w:bCs w:val="0"/>
      </w:rPr>
    </w:lvl>
    <w:lvl w:ilvl="1">
      <w:start w:val="1"/>
      <w:numFmt w:val="decimal"/>
      <w:lvlText w:val="%2.1."/>
      <w:lvlJc w:val="left"/>
      <w:pPr>
        <w:ind w:left="107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7">
    <w:nsid w:val="402F1193"/>
    <w:multiLevelType w:val="hybridMultilevel"/>
    <w:tmpl w:val="36282D8A"/>
    <w:lvl w:ilvl="0" w:tplc="DF0E9B24">
      <w:start w:val="1"/>
      <w:numFmt w:val="lowerLetter"/>
      <w:lvlText w:val="%1."/>
      <w:lvlJc w:val="left"/>
      <w:pPr>
        <w:ind w:left="1869" w:hanging="360"/>
      </w:pPr>
      <w:rPr>
        <w:rFonts w:cs="Times New Roman" w:hint="default"/>
      </w:rPr>
    </w:lvl>
    <w:lvl w:ilvl="1" w:tplc="04190019" w:tentative="1">
      <w:start w:val="1"/>
      <w:numFmt w:val="lowerLetter"/>
      <w:lvlText w:val="%2."/>
      <w:lvlJc w:val="left"/>
      <w:pPr>
        <w:ind w:left="2589" w:hanging="360"/>
      </w:pPr>
      <w:rPr>
        <w:rFonts w:cs="Times New Roman"/>
      </w:rPr>
    </w:lvl>
    <w:lvl w:ilvl="2" w:tplc="0419001B" w:tentative="1">
      <w:start w:val="1"/>
      <w:numFmt w:val="lowerRoman"/>
      <w:lvlText w:val="%3."/>
      <w:lvlJc w:val="right"/>
      <w:pPr>
        <w:ind w:left="3309" w:hanging="180"/>
      </w:pPr>
      <w:rPr>
        <w:rFonts w:cs="Times New Roman"/>
      </w:rPr>
    </w:lvl>
    <w:lvl w:ilvl="3" w:tplc="0419000F" w:tentative="1">
      <w:start w:val="1"/>
      <w:numFmt w:val="decimal"/>
      <w:lvlText w:val="%4."/>
      <w:lvlJc w:val="left"/>
      <w:pPr>
        <w:ind w:left="4029" w:hanging="360"/>
      </w:pPr>
      <w:rPr>
        <w:rFonts w:cs="Times New Roman"/>
      </w:rPr>
    </w:lvl>
    <w:lvl w:ilvl="4" w:tplc="04190019" w:tentative="1">
      <w:start w:val="1"/>
      <w:numFmt w:val="lowerLetter"/>
      <w:lvlText w:val="%5."/>
      <w:lvlJc w:val="left"/>
      <w:pPr>
        <w:ind w:left="4749" w:hanging="360"/>
      </w:pPr>
      <w:rPr>
        <w:rFonts w:cs="Times New Roman"/>
      </w:rPr>
    </w:lvl>
    <w:lvl w:ilvl="5" w:tplc="0419001B" w:tentative="1">
      <w:start w:val="1"/>
      <w:numFmt w:val="lowerRoman"/>
      <w:lvlText w:val="%6."/>
      <w:lvlJc w:val="right"/>
      <w:pPr>
        <w:ind w:left="5469" w:hanging="180"/>
      </w:pPr>
      <w:rPr>
        <w:rFonts w:cs="Times New Roman"/>
      </w:rPr>
    </w:lvl>
    <w:lvl w:ilvl="6" w:tplc="0419000F" w:tentative="1">
      <w:start w:val="1"/>
      <w:numFmt w:val="decimal"/>
      <w:lvlText w:val="%7."/>
      <w:lvlJc w:val="left"/>
      <w:pPr>
        <w:ind w:left="6189" w:hanging="360"/>
      </w:pPr>
      <w:rPr>
        <w:rFonts w:cs="Times New Roman"/>
      </w:rPr>
    </w:lvl>
    <w:lvl w:ilvl="7" w:tplc="04190019" w:tentative="1">
      <w:start w:val="1"/>
      <w:numFmt w:val="lowerLetter"/>
      <w:lvlText w:val="%8."/>
      <w:lvlJc w:val="left"/>
      <w:pPr>
        <w:ind w:left="6909" w:hanging="360"/>
      </w:pPr>
      <w:rPr>
        <w:rFonts w:cs="Times New Roman"/>
      </w:rPr>
    </w:lvl>
    <w:lvl w:ilvl="8" w:tplc="0419001B" w:tentative="1">
      <w:start w:val="1"/>
      <w:numFmt w:val="lowerRoman"/>
      <w:lvlText w:val="%9."/>
      <w:lvlJc w:val="right"/>
      <w:pPr>
        <w:ind w:left="7629" w:hanging="180"/>
      </w:pPr>
      <w:rPr>
        <w:rFonts w:cs="Times New Roman"/>
      </w:rPr>
    </w:lvl>
  </w:abstractNum>
  <w:abstractNum w:abstractNumId="18">
    <w:nsid w:val="4C4A6DB8"/>
    <w:multiLevelType w:val="multilevel"/>
    <w:tmpl w:val="319A41A0"/>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4248" w:hanging="180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abstractNum w:abstractNumId="19">
    <w:nsid w:val="4DFF676B"/>
    <w:multiLevelType w:val="hybridMultilevel"/>
    <w:tmpl w:val="A60A5862"/>
    <w:lvl w:ilvl="0" w:tplc="C6CC0B04">
      <w:start w:val="1"/>
      <w:numFmt w:val="bullet"/>
      <w:lvlText w:val=""/>
      <w:lvlJc w:val="left"/>
      <w:pPr>
        <w:ind w:left="1429" w:hanging="360"/>
      </w:pPr>
      <w:rPr>
        <w:rFonts w:ascii="Symbol" w:hAnsi="Symbol" w:hint="default"/>
        <w:sz w:val="18"/>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4F9965C1"/>
    <w:multiLevelType w:val="hybridMultilevel"/>
    <w:tmpl w:val="7D3034FC"/>
    <w:lvl w:ilvl="0" w:tplc="0548F5A6">
      <w:start w:val="16"/>
      <w:numFmt w:val="decimal"/>
      <w:lvlText w:val="%1."/>
      <w:lvlJc w:val="left"/>
      <w:pPr>
        <w:ind w:left="375" w:hanging="375"/>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50D96E4E"/>
    <w:multiLevelType w:val="singleLevel"/>
    <w:tmpl w:val="ED6CD71C"/>
    <w:lvl w:ilvl="0">
      <w:start w:val="1"/>
      <w:numFmt w:val="decimal"/>
      <w:lvlText w:val="%1."/>
      <w:legacy w:legacy="1" w:legacySpace="0" w:legacyIndent="269"/>
      <w:lvlJc w:val="left"/>
      <w:rPr>
        <w:rFonts w:ascii="Times New Roman" w:hAnsi="Times New Roman" w:cs="Times New Roman" w:hint="default"/>
      </w:rPr>
    </w:lvl>
  </w:abstractNum>
  <w:abstractNum w:abstractNumId="22">
    <w:nsid w:val="52B65E70"/>
    <w:multiLevelType w:val="hybridMultilevel"/>
    <w:tmpl w:val="DC54FE10"/>
    <w:lvl w:ilvl="0" w:tplc="65EC7902">
      <w:start w:val="4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8722E3"/>
    <w:multiLevelType w:val="hybridMultilevel"/>
    <w:tmpl w:val="8B42FF3E"/>
    <w:lvl w:ilvl="0" w:tplc="32682B6E">
      <w:start w:val="1"/>
      <w:numFmt w:val="lowerLetter"/>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4">
    <w:nsid w:val="590E3D9A"/>
    <w:multiLevelType w:val="hybridMultilevel"/>
    <w:tmpl w:val="7B96BCE0"/>
    <w:lvl w:ilvl="0" w:tplc="19AE6A1E">
      <w:start w:val="1"/>
      <w:numFmt w:val="bullet"/>
      <w:lvlText w:val="-"/>
      <w:lvlJc w:val="left"/>
      <w:pPr>
        <w:ind w:left="862" w:hanging="360"/>
      </w:pPr>
      <w:rPr>
        <w:rFonts w:ascii="Times New Roman" w:eastAsia="Times New Roman" w:hAnsi="Times New Roman"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nsid w:val="5C267553"/>
    <w:multiLevelType w:val="multilevel"/>
    <w:tmpl w:val="7A406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4075B2"/>
    <w:multiLevelType w:val="hybridMultilevel"/>
    <w:tmpl w:val="F63AC9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2F17D03"/>
    <w:multiLevelType w:val="multilevel"/>
    <w:tmpl w:val="3DEC0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5C7FE2"/>
    <w:multiLevelType w:val="hybridMultilevel"/>
    <w:tmpl w:val="55C27F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4AF6A4F"/>
    <w:multiLevelType w:val="multilevel"/>
    <w:tmpl w:val="2BBC552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64E91212"/>
    <w:multiLevelType w:val="multilevel"/>
    <w:tmpl w:val="CA44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0E251D"/>
    <w:multiLevelType w:val="hybridMultilevel"/>
    <w:tmpl w:val="096CCC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8EA3282"/>
    <w:multiLevelType w:val="hybridMultilevel"/>
    <w:tmpl w:val="8CE0EFA8"/>
    <w:lvl w:ilvl="0" w:tplc="DEDE96C4">
      <w:start w:val="1"/>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3">
    <w:nsid w:val="6CE27258"/>
    <w:multiLevelType w:val="hybridMultilevel"/>
    <w:tmpl w:val="F46A1F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3F13B07"/>
    <w:multiLevelType w:val="hybridMultilevel"/>
    <w:tmpl w:val="FB0C9F64"/>
    <w:lvl w:ilvl="0" w:tplc="4BB8535A">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5">
    <w:nsid w:val="77AD7CCD"/>
    <w:multiLevelType w:val="hybridMultilevel"/>
    <w:tmpl w:val="88FCA6AE"/>
    <w:lvl w:ilvl="0" w:tplc="62746F70">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7C6D46DB"/>
    <w:multiLevelType w:val="hybridMultilevel"/>
    <w:tmpl w:val="14347E04"/>
    <w:lvl w:ilvl="0" w:tplc="0419000D">
      <w:start w:val="1"/>
      <w:numFmt w:val="bullet"/>
      <w:lvlText w:val=""/>
      <w:lvlJc w:val="left"/>
      <w:pPr>
        <w:ind w:left="1430" w:hanging="360"/>
      </w:pPr>
      <w:rPr>
        <w:rFonts w:ascii="Wingdings" w:hAnsi="Wingdings" w:hint="default"/>
      </w:rPr>
    </w:lvl>
    <w:lvl w:ilvl="1" w:tplc="04190003">
      <w:start w:val="1"/>
      <w:numFmt w:val="bullet"/>
      <w:lvlText w:val="o"/>
      <w:lvlJc w:val="left"/>
      <w:pPr>
        <w:ind w:left="2150" w:hanging="360"/>
      </w:pPr>
      <w:rPr>
        <w:rFonts w:ascii="Courier New" w:hAnsi="Courier New"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hint="default"/>
      </w:rPr>
    </w:lvl>
    <w:lvl w:ilvl="8" w:tplc="04190005">
      <w:start w:val="1"/>
      <w:numFmt w:val="bullet"/>
      <w:lvlText w:val=""/>
      <w:lvlJc w:val="left"/>
      <w:pPr>
        <w:ind w:left="7190" w:hanging="360"/>
      </w:pPr>
      <w:rPr>
        <w:rFonts w:ascii="Wingdings" w:hAnsi="Wingdings" w:hint="default"/>
      </w:rPr>
    </w:lvl>
  </w:abstractNum>
  <w:num w:numId="1">
    <w:abstractNumId w:val="0"/>
  </w:num>
  <w:num w:numId="2">
    <w:abstractNumId w:val="18"/>
  </w:num>
  <w:num w:numId="3">
    <w:abstractNumId w:val="16"/>
  </w:num>
  <w:num w:numId="4">
    <w:abstractNumId w:val="9"/>
  </w:num>
  <w:num w:numId="5">
    <w:abstractNumId w:val="33"/>
  </w:num>
  <w:num w:numId="6">
    <w:abstractNumId w:val="36"/>
  </w:num>
  <w:num w:numId="7">
    <w:abstractNumId w:val="26"/>
  </w:num>
  <w:num w:numId="8">
    <w:abstractNumId w:val="10"/>
  </w:num>
  <w:num w:numId="9">
    <w:abstractNumId w:val="19"/>
  </w:num>
  <w:num w:numId="10">
    <w:abstractNumId w:val="28"/>
  </w:num>
  <w:num w:numId="11">
    <w:abstractNumId w:val="7"/>
  </w:num>
  <w:num w:numId="12">
    <w:abstractNumId w:val="31"/>
  </w:num>
  <w:num w:numId="13">
    <w:abstractNumId w:val="2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4"/>
  </w:num>
  <w:num w:numId="17">
    <w:abstractNumId w:val="17"/>
  </w:num>
  <w:num w:numId="18">
    <w:abstractNumId w:val="23"/>
  </w:num>
  <w:num w:numId="19">
    <w:abstractNumId w:val="14"/>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5"/>
  </w:num>
  <w:num w:numId="24">
    <w:abstractNumId w:val="35"/>
  </w:num>
  <w:num w:numId="25">
    <w:abstractNumId w:val="11"/>
  </w:num>
  <w:num w:numId="26">
    <w:abstractNumId w:val="21"/>
    <w:lvlOverride w:ilvl="0">
      <w:startOverride w:val="1"/>
    </w:lvlOverride>
  </w:num>
  <w:num w:numId="27">
    <w:abstractNumId w:val="3"/>
  </w:num>
  <w:num w:numId="28">
    <w:abstractNumId w:val="20"/>
  </w:num>
  <w:num w:numId="29">
    <w:abstractNumId w:val="5"/>
  </w:num>
  <w:num w:numId="30">
    <w:abstractNumId w:val="34"/>
  </w:num>
  <w:num w:numId="31">
    <w:abstractNumId w:val="24"/>
  </w:num>
  <w:num w:numId="32">
    <w:abstractNumId w:val="32"/>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6"/>
  </w:num>
  <w:num w:numId="36">
    <w:abstractNumId w:val="30"/>
  </w:num>
  <w:num w:numId="37">
    <w:abstractNumId w:val="25"/>
  </w:num>
  <w:num w:numId="38">
    <w:abstractNumId w:val="27"/>
  </w:num>
  <w:num w:numId="39">
    <w:abstractNumId w:val="27"/>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4CFC"/>
    <w:rsid w:val="00001C13"/>
    <w:rsid w:val="00001D1D"/>
    <w:rsid w:val="000026FE"/>
    <w:rsid w:val="0000306E"/>
    <w:rsid w:val="00006FCB"/>
    <w:rsid w:val="00014B36"/>
    <w:rsid w:val="00015BC1"/>
    <w:rsid w:val="00017243"/>
    <w:rsid w:val="00023B24"/>
    <w:rsid w:val="00027C1E"/>
    <w:rsid w:val="00032E2B"/>
    <w:rsid w:val="00035D6A"/>
    <w:rsid w:val="00036CDA"/>
    <w:rsid w:val="00037CAC"/>
    <w:rsid w:val="00041ADD"/>
    <w:rsid w:val="00042EA6"/>
    <w:rsid w:val="00043C3A"/>
    <w:rsid w:val="00052DD3"/>
    <w:rsid w:val="00056E53"/>
    <w:rsid w:val="000600A1"/>
    <w:rsid w:val="000617E2"/>
    <w:rsid w:val="0006241E"/>
    <w:rsid w:val="00062E74"/>
    <w:rsid w:val="0006602E"/>
    <w:rsid w:val="000705CA"/>
    <w:rsid w:val="0007123E"/>
    <w:rsid w:val="00073FAD"/>
    <w:rsid w:val="000760DC"/>
    <w:rsid w:val="000801A4"/>
    <w:rsid w:val="0008253F"/>
    <w:rsid w:val="00086C5F"/>
    <w:rsid w:val="00086D5D"/>
    <w:rsid w:val="000905E7"/>
    <w:rsid w:val="000934CB"/>
    <w:rsid w:val="00093F32"/>
    <w:rsid w:val="00095F6E"/>
    <w:rsid w:val="00097BAB"/>
    <w:rsid w:val="000A00A9"/>
    <w:rsid w:val="000A67A9"/>
    <w:rsid w:val="000B3206"/>
    <w:rsid w:val="000B35E5"/>
    <w:rsid w:val="000B746D"/>
    <w:rsid w:val="000C3B68"/>
    <w:rsid w:val="000D1451"/>
    <w:rsid w:val="000D1482"/>
    <w:rsid w:val="000D14BF"/>
    <w:rsid w:val="000D35D1"/>
    <w:rsid w:val="000D42F3"/>
    <w:rsid w:val="000D6E99"/>
    <w:rsid w:val="000D7FFC"/>
    <w:rsid w:val="000E0620"/>
    <w:rsid w:val="000E12B6"/>
    <w:rsid w:val="000E1E56"/>
    <w:rsid w:val="000E2121"/>
    <w:rsid w:val="000F27F9"/>
    <w:rsid w:val="000F2CA8"/>
    <w:rsid w:val="000F4C50"/>
    <w:rsid w:val="000F7511"/>
    <w:rsid w:val="00101E4D"/>
    <w:rsid w:val="00106A26"/>
    <w:rsid w:val="0011182B"/>
    <w:rsid w:val="00112A1F"/>
    <w:rsid w:val="00112AF8"/>
    <w:rsid w:val="00112CF4"/>
    <w:rsid w:val="0011407D"/>
    <w:rsid w:val="00116DB8"/>
    <w:rsid w:val="00120441"/>
    <w:rsid w:val="00124118"/>
    <w:rsid w:val="00124828"/>
    <w:rsid w:val="001268E5"/>
    <w:rsid w:val="001304CB"/>
    <w:rsid w:val="001311D0"/>
    <w:rsid w:val="0014378C"/>
    <w:rsid w:val="001444B2"/>
    <w:rsid w:val="00146DEF"/>
    <w:rsid w:val="00147EEC"/>
    <w:rsid w:val="00150328"/>
    <w:rsid w:val="00151670"/>
    <w:rsid w:val="00151BDE"/>
    <w:rsid w:val="00155E77"/>
    <w:rsid w:val="00165CBB"/>
    <w:rsid w:val="00166918"/>
    <w:rsid w:val="00172205"/>
    <w:rsid w:val="001729C8"/>
    <w:rsid w:val="0017546D"/>
    <w:rsid w:val="00176728"/>
    <w:rsid w:val="00176FD2"/>
    <w:rsid w:val="00180810"/>
    <w:rsid w:val="00180E38"/>
    <w:rsid w:val="00182068"/>
    <w:rsid w:val="00183E62"/>
    <w:rsid w:val="001860B4"/>
    <w:rsid w:val="00186CAB"/>
    <w:rsid w:val="00192E63"/>
    <w:rsid w:val="001935CA"/>
    <w:rsid w:val="001978AC"/>
    <w:rsid w:val="001A0F4E"/>
    <w:rsid w:val="001A513C"/>
    <w:rsid w:val="001B08FE"/>
    <w:rsid w:val="001B76B7"/>
    <w:rsid w:val="001C3737"/>
    <w:rsid w:val="001D0828"/>
    <w:rsid w:val="001D0A03"/>
    <w:rsid w:val="001D2D92"/>
    <w:rsid w:val="001D4FC4"/>
    <w:rsid w:val="001D76A6"/>
    <w:rsid w:val="001D7DB2"/>
    <w:rsid w:val="001E1CEC"/>
    <w:rsid w:val="001E5578"/>
    <w:rsid w:val="001F01C3"/>
    <w:rsid w:val="001F1DAA"/>
    <w:rsid w:val="001F41F4"/>
    <w:rsid w:val="001F5548"/>
    <w:rsid w:val="001F5977"/>
    <w:rsid w:val="001F63AD"/>
    <w:rsid w:val="001F7276"/>
    <w:rsid w:val="002007C9"/>
    <w:rsid w:val="002019D0"/>
    <w:rsid w:val="00202646"/>
    <w:rsid w:val="00213064"/>
    <w:rsid w:val="0022419A"/>
    <w:rsid w:val="00233372"/>
    <w:rsid w:val="002342A3"/>
    <w:rsid w:val="002344A7"/>
    <w:rsid w:val="00240471"/>
    <w:rsid w:val="00241056"/>
    <w:rsid w:val="00242261"/>
    <w:rsid w:val="00247017"/>
    <w:rsid w:val="00253792"/>
    <w:rsid w:val="00253E4A"/>
    <w:rsid w:val="00261DBC"/>
    <w:rsid w:val="002624D5"/>
    <w:rsid w:val="00271B63"/>
    <w:rsid w:val="00274997"/>
    <w:rsid w:val="00276C3D"/>
    <w:rsid w:val="0028120C"/>
    <w:rsid w:val="002819E8"/>
    <w:rsid w:val="00284F68"/>
    <w:rsid w:val="00290FED"/>
    <w:rsid w:val="002A1A51"/>
    <w:rsid w:val="002A4193"/>
    <w:rsid w:val="002A5A75"/>
    <w:rsid w:val="002A7EE5"/>
    <w:rsid w:val="002B045C"/>
    <w:rsid w:val="002B4937"/>
    <w:rsid w:val="002C15FE"/>
    <w:rsid w:val="002C1B21"/>
    <w:rsid w:val="002C1B9E"/>
    <w:rsid w:val="002C2048"/>
    <w:rsid w:val="002C2BDF"/>
    <w:rsid w:val="002C2E88"/>
    <w:rsid w:val="002D067E"/>
    <w:rsid w:val="002D4A1A"/>
    <w:rsid w:val="002D7E65"/>
    <w:rsid w:val="002D7F74"/>
    <w:rsid w:val="002E2CE6"/>
    <w:rsid w:val="002E496B"/>
    <w:rsid w:val="002F384E"/>
    <w:rsid w:val="002F4503"/>
    <w:rsid w:val="002F6B26"/>
    <w:rsid w:val="002F6D3A"/>
    <w:rsid w:val="002F7793"/>
    <w:rsid w:val="00300AF4"/>
    <w:rsid w:val="00307D8A"/>
    <w:rsid w:val="00313725"/>
    <w:rsid w:val="00322529"/>
    <w:rsid w:val="00325B26"/>
    <w:rsid w:val="003309D4"/>
    <w:rsid w:val="00334F4B"/>
    <w:rsid w:val="00335559"/>
    <w:rsid w:val="003361A4"/>
    <w:rsid w:val="00336FBF"/>
    <w:rsid w:val="0034130C"/>
    <w:rsid w:val="003428FA"/>
    <w:rsid w:val="00344E80"/>
    <w:rsid w:val="00353598"/>
    <w:rsid w:val="00357647"/>
    <w:rsid w:val="00360FCC"/>
    <w:rsid w:val="00362D21"/>
    <w:rsid w:val="00364604"/>
    <w:rsid w:val="00372BE9"/>
    <w:rsid w:val="003760D3"/>
    <w:rsid w:val="00376CC5"/>
    <w:rsid w:val="00377190"/>
    <w:rsid w:val="003839F8"/>
    <w:rsid w:val="00387275"/>
    <w:rsid w:val="0039066C"/>
    <w:rsid w:val="003906AC"/>
    <w:rsid w:val="00390F13"/>
    <w:rsid w:val="00391E4F"/>
    <w:rsid w:val="003A004E"/>
    <w:rsid w:val="003A08FA"/>
    <w:rsid w:val="003A3884"/>
    <w:rsid w:val="003A4F96"/>
    <w:rsid w:val="003A5659"/>
    <w:rsid w:val="003B1852"/>
    <w:rsid w:val="003B1F08"/>
    <w:rsid w:val="003B2FAB"/>
    <w:rsid w:val="003B59BA"/>
    <w:rsid w:val="003B5D12"/>
    <w:rsid w:val="003C1052"/>
    <w:rsid w:val="003C1317"/>
    <w:rsid w:val="003C18B3"/>
    <w:rsid w:val="003C38B8"/>
    <w:rsid w:val="003D478A"/>
    <w:rsid w:val="003E0EB4"/>
    <w:rsid w:val="003E1D14"/>
    <w:rsid w:val="003E6B7F"/>
    <w:rsid w:val="003E6C1C"/>
    <w:rsid w:val="003F4EBD"/>
    <w:rsid w:val="004052C9"/>
    <w:rsid w:val="00411A8A"/>
    <w:rsid w:val="0041256B"/>
    <w:rsid w:val="0041467A"/>
    <w:rsid w:val="00417C1E"/>
    <w:rsid w:val="00417C3D"/>
    <w:rsid w:val="004203C7"/>
    <w:rsid w:val="00420806"/>
    <w:rsid w:val="00421867"/>
    <w:rsid w:val="00421A19"/>
    <w:rsid w:val="00423D68"/>
    <w:rsid w:val="00424222"/>
    <w:rsid w:val="004246FF"/>
    <w:rsid w:val="00424A64"/>
    <w:rsid w:val="004316C8"/>
    <w:rsid w:val="00432CF7"/>
    <w:rsid w:val="00433D02"/>
    <w:rsid w:val="004366B0"/>
    <w:rsid w:val="00437306"/>
    <w:rsid w:val="004413B9"/>
    <w:rsid w:val="00444CDA"/>
    <w:rsid w:val="00445F91"/>
    <w:rsid w:val="00452EBC"/>
    <w:rsid w:val="004548DF"/>
    <w:rsid w:val="0046235D"/>
    <w:rsid w:val="00466261"/>
    <w:rsid w:val="004702FE"/>
    <w:rsid w:val="004709D5"/>
    <w:rsid w:val="00471DA8"/>
    <w:rsid w:val="00476DE9"/>
    <w:rsid w:val="00481935"/>
    <w:rsid w:val="00481E16"/>
    <w:rsid w:val="00483E14"/>
    <w:rsid w:val="00485DEE"/>
    <w:rsid w:val="0049017A"/>
    <w:rsid w:val="004918D2"/>
    <w:rsid w:val="004A4BAD"/>
    <w:rsid w:val="004B24FE"/>
    <w:rsid w:val="004B36F5"/>
    <w:rsid w:val="004B395E"/>
    <w:rsid w:val="004B6638"/>
    <w:rsid w:val="004B675E"/>
    <w:rsid w:val="004C023F"/>
    <w:rsid w:val="004C29D3"/>
    <w:rsid w:val="004C2D0E"/>
    <w:rsid w:val="004C6367"/>
    <w:rsid w:val="004C74F5"/>
    <w:rsid w:val="004D1289"/>
    <w:rsid w:val="004D3BFC"/>
    <w:rsid w:val="004D5300"/>
    <w:rsid w:val="004D7DF7"/>
    <w:rsid w:val="004E134D"/>
    <w:rsid w:val="004E6B74"/>
    <w:rsid w:val="004F111B"/>
    <w:rsid w:val="004F4070"/>
    <w:rsid w:val="004F44D6"/>
    <w:rsid w:val="004F6EB8"/>
    <w:rsid w:val="004F7734"/>
    <w:rsid w:val="00504586"/>
    <w:rsid w:val="005102C4"/>
    <w:rsid w:val="00510AAE"/>
    <w:rsid w:val="0051107C"/>
    <w:rsid w:val="005111E9"/>
    <w:rsid w:val="00515270"/>
    <w:rsid w:val="00520F0C"/>
    <w:rsid w:val="005223AD"/>
    <w:rsid w:val="005234DF"/>
    <w:rsid w:val="00523C61"/>
    <w:rsid w:val="00527BDD"/>
    <w:rsid w:val="00531D21"/>
    <w:rsid w:val="00532025"/>
    <w:rsid w:val="00532137"/>
    <w:rsid w:val="00532D79"/>
    <w:rsid w:val="00532E70"/>
    <w:rsid w:val="00533641"/>
    <w:rsid w:val="00533AB4"/>
    <w:rsid w:val="00533E6D"/>
    <w:rsid w:val="005379A8"/>
    <w:rsid w:val="00540C8B"/>
    <w:rsid w:val="00541F52"/>
    <w:rsid w:val="005449C3"/>
    <w:rsid w:val="005455F2"/>
    <w:rsid w:val="00546A41"/>
    <w:rsid w:val="005476A5"/>
    <w:rsid w:val="00550523"/>
    <w:rsid w:val="00552118"/>
    <w:rsid w:val="00560517"/>
    <w:rsid w:val="00563C8F"/>
    <w:rsid w:val="00565639"/>
    <w:rsid w:val="00570FDC"/>
    <w:rsid w:val="00573A8A"/>
    <w:rsid w:val="00575C79"/>
    <w:rsid w:val="00577BFD"/>
    <w:rsid w:val="00584B83"/>
    <w:rsid w:val="00587017"/>
    <w:rsid w:val="00590D3F"/>
    <w:rsid w:val="00594B35"/>
    <w:rsid w:val="00597B8F"/>
    <w:rsid w:val="005A0140"/>
    <w:rsid w:val="005A50F4"/>
    <w:rsid w:val="005B386B"/>
    <w:rsid w:val="005B38DF"/>
    <w:rsid w:val="005B4112"/>
    <w:rsid w:val="005B62C8"/>
    <w:rsid w:val="005B7D49"/>
    <w:rsid w:val="005C188C"/>
    <w:rsid w:val="005C3CD1"/>
    <w:rsid w:val="005C47AE"/>
    <w:rsid w:val="005D002E"/>
    <w:rsid w:val="005D01D3"/>
    <w:rsid w:val="005D1030"/>
    <w:rsid w:val="005D75ED"/>
    <w:rsid w:val="005E36D5"/>
    <w:rsid w:val="005E4A9F"/>
    <w:rsid w:val="005E4ADB"/>
    <w:rsid w:val="005E7C24"/>
    <w:rsid w:val="005F10C3"/>
    <w:rsid w:val="005F4C6F"/>
    <w:rsid w:val="005F5419"/>
    <w:rsid w:val="005F7F38"/>
    <w:rsid w:val="006019F1"/>
    <w:rsid w:val="006035B9"/>
    <w:rsid w:val="00604C39"/>
    <w:rsid w:val="0060661C"/>
    <w:rsid w:val="00612147"/>
    <w:rsid w:val="006139BC"/>
    <w:rsid w:val="006150C2"/>
    <w:rsid w:val="00615441"/>
    <w:rsid w:val="00621319"/>
    <w:rsid w:val="00621E33"/>
    <w:rsid w:val="00624D80"/>
    <w:rsid w:val="006303A4"/>
    <w:rsid w:val="00632D32"/>
    <w:rsid w:val="006412F2"/>
    <w:rsid w:val="00641834"/>
    <w:rsid w:val="0064310B"/>
    <w:rsid w:val="00647A14"/>
    <w:rsid w:val="006500A5"/>
    <w:rsid w:val="00650B60"/>
    <w:rsid w:val="006538E1"/>
    <w:rsid w:val="006554B3"/>
    <w:rsid w:val="006559E1"/>
    <w:rsid w:val="0065786A"/>
    <w:rsid w:val="00663E5C"/>
    <w:rsid w:val="006654A7"/>
    <w:rsid w:val="0066779D"/>
    <w:rsid w:val="00672D5E"/>
    <w:rsid w:val="00673602"/>
    <w:rsid w:val="0068385C"/>
    <w:rsid w:val="0068638E"/>
    <w:rsid w:val="0068691F"/>
    <w:rsid w:val="00687389"/>
    <w:rsid w:val="00690043"/>
    <w:rsid w:val="006924BA"/>
    <w:rsid w:val="00695AB1"/>
    <w:rsid w:val="006A3EDC"/>
    <w:rsid w:val="006A59C1"/>
    <w:rsid w:val="006B041A"/>
    <w:rsid w:val="006B093E"/>
    <w:rsid w:val="006D1AE7"/>
    <w:rsid w:val="006E1689"/>
    <w:rsid w:val="006E1A0D"/>
    <w:rsid w:val="006E2222"/>
    <w:rsid w:val="006F1086"/>
    <w:rsid w:val="006F6554"/>
    <w:rsid w:val="006F6921"/>
    <w:rsid w:val="00701CA6"/>
    <w:rsid w:val="00707865"/>
    <w:rsid w:val="00715023"/>
    <w:rsid w:val="0071675B"/>
    <w:rsid w:val="007179BB"/>
    <w:rsid w:val="00717CC8"/>
    <w:rsid w:val="0072070C"/>
    <w:rsid w:val="00720C91"/>
    <w:rsid w:val="00724C96"/>
    <w:rsid w:val="00725430"/>
    <w:rsid w:val="007273A6"/>
    <w:rsid w:val="00733D7B"/>
    <w:rsid w:val="0073610B"/>
    <w:rsid w:val="00736745"/>
    <w:rsid w:val="0074429B"/>
    <w:rsid w:val="007468DB"/>
    <w:rsid w:val="00747393"/>
    <w:rsid w:val="00754390"/>
    <w:rsid w:val="007543DE"/>
    <w:rsid w:val="00754500"/>
    <w:rsid w:val="00754EA6"/>
    <w:rsid w:val="00763B56"/>
    <w:rsid w:val="00773260"/>
    <w:rsid w:val="00773BC1"/>
    <w:rsid w:val="007776C0"/>
    <w:rsid w:val="00777DA1"/>
    <w:rsid w:val="00783095"/>
    <w:rsid w:val="00786077"/>
    <w:rsid w:val="007A1082"/>
    <w:rsid w:val="007A4410"/>
    <w:rsid w:val="007A6020"/>
    <w:rsid w:val="007B3E6D"/>
    <w:rsid w:val="007B4717"/>
    <w:rsid w:val="007B5352"/>
    <w:rsid w:val="007C32C8"/>
    <w:rsid w:val="007C498D"/>
    <w:rsid w:val="007C5C64"/>
    <w:rsid w:val="007C6D5B"/>
    <w:rsid w:val="007D07B9"/>
    <w:rsid w:val="007D086D"/>
    <w:rsid w:val="007D3E3A"/>
    <w:rsid w:val="007D3F2A"/>
    <w:rsid w:val="007E016C"/>
    <w:rsid w:val="007E071B"/>
    <w:rsid w:val="007E52EE"/>
    <w:rsid w:val="007F0081"/>
    <w:rsid w:val="007F2E41"/>
    <w:rsid w:val="007F408C"/>
    <w:rsid w:val="007F6A56"/>
    <w:rsid w:val="00807D24"/>
    <w:rsid w:val="00807EBB"/>
    <w:rsid w:val="00814C8A"/>
    <w:rsid w:val="00814F9B"/>
    <w:rsid w:val="00815EF5"/>
    <w:rsid w:val="00817A3E"/>
    <w:rsid w:val="008221A2"/>
    <w:rsid w:val="00823967"/>
    <w:rsid w:val="008254CC"/>
    <w:rsid w:val="00825E2D"/>
    <w:rsid w:val="00826D65"/>
    <w:rsid w:val="00826E1B"/>
    <w:rsid w:val="00831348"/>
    <w:rsid w:val="00834AA2"/>
    <w:rsid w:val="00836F35"/>
    <w:rsid w:val="008378E1"/>
    <w:rsid w:val="00841FFA"/>
    <w:rsid w:val="00852693"/>
    <w:rsid w:val="00854CEA"/>
    <w:rsid w:val="00856592"/>
    <w:rsid w:val="00863AA8"/>
    <w:rsid w:val="00863DE0"/>
    <w:rsid w:val="008650F9"/>
    <w:rsid w:val="008654D9"/>
    <w:rsid w:val="00865DC3"/>
    <w:rsid w:val="00866E1E"/>
    <w:rsid w:val="00870E4A"/>
    <w:rsid w:val="00874D72"/>
    <w:rsid w:val="008757B2"/>
    <w:rsid w:val="00876B71"/>
    <w:rsid w:val="00886C52"/>
    <w:rsid w:val="00890BFE"/>
    <w:rsid w:val="008924BE"/>
    <w:rsid w:val="008A0794"/>
    <w:rsid w:val="008A4819"/>
    <w:rsid w:val="008A5AB3"/>
    <w:rsid w:val="008A5F12"/>
    <w:rsid w:val="008B0ECD"/>
    <w:rsid w:val="008B19AC"/>
    <w:rsid w:val="008B344B"/>
    <w:rsid w:val="008B7284"/>
    <w:rsid w:val="008C1DC0"/>
    <w:rsid w:val="008C47A7"/>
    <w:rsid w:val="008D304A"/>
    <w:rsid w:val="008D3840"/>
    <w:rsid w:val="008D3D71"/>
    <w:rsid w:val="008D6CA0"/>
    <w:rsid w:val="008D6E2A"/>
    <w:rsid w:val="008E2ABB"/>
    <w:rsid w:val="008E7EB2"/>
    <w:rsid w:val="008F3130"/>
    <w:rsid w:val="008F4727"/>
    <w:rsid w:val="008F6BAF"/>
    <w:rsid w:val="00903C86"/>
    <w:rsid w:val="0090635A"/>
    <w:rsid w:val="00912370"/>
    <w:rsid w:val="00913E35"/>
    <w:rsid w:val="009171C5"/>
    <w:rsid w:val="009176E5"/>
    <w:rsid w:val="00924886"/>
    <w:rsid w:val="00930141"/>
    <w:rsid w:val="00933B96"/>
    <w:rsid w:val="00934443"/>
    <w:rsid w:val="00945A3E"/>
    <w:rsid w:val="00947020"/>
    <w:rsid w:val="0094718A"/>
    <w:rsid w:val="00964E8B"/>
    <w:rsid w:val="009676EF"/>
    <w:rsid w:val="00967EF3"/>
    <w:rsid w:val="00970655"/>
    <w:rsid w:val="009720C2"/>
    <w:rsid w:val="00972B62"/>
    <w:rsid w:val="00972F87"/>
    <w:rsid w:val="00982F05"/>
    <w:rsid w:val="0098471B"/>
    <w:rsid w:val="00986FD6"/>
    <w:rsid w:val="00987B3C"/>
    <w:rsid w:val="00991E6B"/>
    <w:rsid w:val="0099466B"/>
    <w:rsid w:val="0099483A"/>
    <w:rsid w:val="00994B67"/>
    <w:rsid w:val="009953FF"/>
    <w:rsid w:val="009A1273"/>
    <w:rsid w:val="009A5ED6"/>
    <w:rsid w:val="009A6828"/>
    <w:rsid w:val="009B0DD0"/>
    <w:rsid w:val="009B3B95"/>
    <w:rsid w:val="009B5669"/>
    <w:rsid w:val="009C0462"/>
    <w:rsid w:val="009C3E95"/>
    <w:rsid w:val="009C465F"/>
    <w:rsid w:val="009C4861"/>
    <w:rsid w:val="009C5A59"/>
    <w:rsid w:val="009D1B66"/>
    <w:rsid w:val="009D2370"/>
    <w:rsid w:val="009D40E0"/>
    <w:rsid w:val="009D603E"/>
    <w:rsid w:val="009D6180"/>
    <w:rsid w:val="009E43E4"/>
    <w:rsid w:val="009E6B7D"/>
    <w:rsid w:val="009E7339"/>
    <w:rsid w:val="009F289E"/>
    <w:rsid w:val="009F4E72"/>
    <w:rsid w:val="00A05A6E"/>
    <w:rsid w:val="00A06B14"/>
    <w:rsid w:val="00A1226C"/>
    <w:rsid w:val="00A1668A"/>
    <w:rsid w:val="00A169EB"/>
    <w:rsid w:val="00A23938"/>
    <w:rsid w:val="00A24555"/>
    <w:rsid w:val="00A2466E"/>
    <w:rsid w:val="00A27AB0"/>
    <w:rsid w:val="00A35D4A"/>
    <w:rsid w:val="00A37CEA"/>
    <w:rsid w:val="00A45832"/>
    <w:rsid w:val="00A47AF8"/>
    <w:rsid w:val="00A500F6"/>
    <w:rsid w:val="00A55810"/>
    <w:rsid w:val="00A57BE1"/>
    <w:rsid w:val="00A61090"/>
    <w:rsid w:val="00A6280B"/>
    <w:rsid w:val="00A63163"/>
    <w:rsid w:val="00A67B04"/>
    <w:rsid w:val="00A70B8C"/>
    <w:rsid w:val="00A70D8B"/>
    <w:rsid w:val="00A7581D"/>
    <w:rsid w:val="00A75AC3"/>
    <w:rsid w:val="00A845B8"/>
    <w:rsid w:val="00A859E0"/>
    <w:rsid w:val="00A9196A"/>
    <w:rsid w:val="00A976BC"/>
    <w:rsid w:val="00AA018E"/>
    <w:rsid w:val="00AA02E2"/>
    <w:rsid w:val="00AA5D54"/>
    <w:rsid w:val="00AA6D4C"/>
    <w:rsid w:val="00AB6D10"/>
    <w:rsid w:val="00AC071B"/>
    <w:rsid w:val="00AC357B"/>
    <w:rsid w:val="00AC3755"/>
    <w:rsid w:val="00AC4775"/>
    <w:rsid w:val="00AC4FB8"/>
    <w:rsid w:val="00AC515A"/>
    <w:rsid w:val="00AD0A45"/>
    <w:rsid w:val="00AD0D63"/>
    <w:rsid w:val="00AD57C3"/>
    <w:rsid w:val="00AD7A2F"/>
    <w:rsid w:val="00AE321D"/>
    <w:rsid w:val="00AE343C"/>
    <w:rsid w:val="00AE573E"/>
    <w:rsid w:val="00AE68AA"/>
    <w:rsid w:val="00AE6C0B"/>
    <w:rsid w:val="00AF1C1A"/>
    <w:rsid w:val="00AF2806"/>
    <w:rsid w:val="00AF6DEA"/>
    <w:rsid w:val="00B113AA"/>
    <w:rsid w:val="00B14A75"/>
    <w:rsid w:val="00B15B9C"/>
    <w:rsid w:val="00B21E31"/>
    <w:rsid w:val="00B22C1D"/>
    <w:rsid w:val="00B2482A"/>
    <w:rsid w:val="00B266DA"/>
    <w:rsid w:val="00B27B9E"/>
    <w:rsid w:val="00B364CA"/>
    <w:rsid w:val="00B468F3"/>
    <w:rsid w:val="00B46B8C"/>
    <w:rsid w:val="00B47540"/>
    <w:rsid w:val="00B477A0"/>
    <w:rsid w:val="00B52FC6"/>
    <w:rsid w:val="00B55306"/>
    <w:rsid w:val="00B56BA8"/>
    <w:rsid w:val="00B571F9"/>
    <w:rsid w:val="00B62647"/>
    <w:rsid w:val="00B652B6"/>
    <w:rsid w:val="00B7213F"/>
    <w:rsid w:val="00B83677"/>
    <w:rsid w:val="00B8491E"/>
    <w:rsid w:val="00B90C55"/>
    <w:rsid w:val="00BA04B8"/>
    <w:rsid w:val="00BA24E5"/>
    <w:rsid w:val="00BA2CD6"/>
    <w:rsid w:val="00BA492F"/>
    <w:rsid w:val="00BA566E"/>
    <w:rsid w:val="00BB113C"/>
    <w:rsid w:val="00BB1CF2"/>
    <w:rsid w:val="00BB1CF5"/>
    <w:rsid w:val="00BB3075"/>
    <w:rsid w:val="00BB5198"/>
    <w:rsid w:val="00BB550F"/>
    <w:rsid w:val="00BB7E69"/>
    <w:rsid w:val="00BC1AF5"/>
    <w:rsid w:val="00BC387C"/>
    <w:rsid w:val="00BC4D51"/>
    <w:rsid w:val="00BD5555"/>
    <w:rsid w:val="00BD7D1E"/>
    <w:rsid w:val="00BE106F"/>
    <w:rsid w:val="00BE16AC"/>
    <w:rsid w:val="00BE1809"/>
    <w:rsid w:val="00BF20CE"/>
    <w:rsid w:val="00BF5CBC"/>
    <w:rsid w:val="00BF6857"/>
    <w:rsid w:val="00BF7697"/>
    <w:rsid w:val="00C02E20"/>
    <w:rsid w:val="00C062EF"/>
    <w:rsid w:val="00C06673"/>
    <w:rsid w:val="00C06952"/>
    <w:rsid w:val="00C13D05"/>
    <w:rsid w:val="00C15AEB"/>
    <w:rsid w:val="00C16D42"/>
    <w:rsid w:val="00C20D54"/>
    <w:rsid w:val="00C26957"/>
    <w:rsid w:val="00C32577"/>
    <w:rsid w:val="00C35F32"/>
    <w:rsid w:val="00C40483"/>
    <w:rsid w:val="00C4129E"/>
    <w:rsid w:val="00C41B0F"/>
    <w:rsid w:val="00C44971"/>
    <w:rsid w:val="00C45205"/>
    <w:rsid w:val="00C47451"/>
    <w:rsid w:val="00C542C9"/>
    <w:rsid w:val="00C5659F"/>
    <w:rsid w:val="00C56984"/>
    <w:rsid w:val="00C5780F"/>
    <w:rsid w:val="00C61382"/>
    <w:rsid w:val="00C64347"/>
    <w:rsid w:val="00C6486A"/>
    <w:rsid w:val="00C6523A"/>
    <w:rsid w:val="00C667D6"/>
    <w:rsid w:val="00C66C19"/>
    <w:rsid w:val="00C7341A"/>
    <w:rsid w:val="00C746D1"/>
    <w:rsid w:val="00C77465"/>
    <w:rsid w:val="00C81D88"/>
    <w:rsid w:val="00C820E6"/>
    <w:rsid w:val="00C839E3"/>
    <w:rsid w:val="00C86471"/>
    <w:rsid w:val="00C86DE6"/>
    <w:rsid w:val="00C87893"/>
    <w:rsid w:val="00C9029C"/>
    <w:rsid w:val="00C92FA8"/>
    <w:rsid w:val="00C950F2"/>
    <w:rsid w:val="00C9517B"/>
    <w:rsid w:val="00C95566"/>
    <w:rsid w:val="00C96A09"/>
    <w:rsid w:val="00CA4FB5"/>
    <w:rsid w:val="00CC1333"/>
    <w:rsid w:val="00CC39CA"/>
    <w:rsid w:val="00CC55E5"/>
    <w:rsid w:val="00CC5B36"/>
    <w:rsid w:val="00CC5C23"/>
    <w:rsid w:val="00CC7DEE"/>
    <w:rsid w:val="00CD07F7"/>
    <w:rsid w:val="00CD089F"/>
    <w:rsid w:val="00CD4BFE"/>
    <w:rsid w:val="00CD547F"/>
    <w:rsid w:val="00CD6073"/>
    <w:rsid w:val="00CD7823"/>
    <w:rsid w:val="00CE4FAF"/>
    <w:rsid w:val="00CE5E70"/>
    <w:rsid w:val="00CE7869"/>
    <w:rsid w:val="00CF2ED8"/>
    <w:rsid w:val="00CF3879"/>
    <w:rsid w:val="00CF6960"/>
    <w:rsid w:val="00D030FD"/>
    <w:rsid w:val="00D04CFC"/>
    <w:rsid w:val="00D06B39"/>
    <w:rsid w:val="00D07EA8"/>
    <w:rsid w:val="00D10F6B"/>
    <w:rsid w:val="00D14780"/>
    <w:rsid w:val="00D16EB3"/>
    <w:rsid w:val="00D25551"/>
    <w:rsid w:val="00D327AB"/>
    <w:rsid w:val="00D3399D"/>
    <w:rsid w:val="00D3514A"/>
    <w:rsid w:val="00D40076"/>
    <w:rsid w:val="00D40633"/>
    <w:rsid w:val="00D41291"/>
    <w:rsid w:val="00D43273"/>
    <w:rsid w:val="00D44450"/>
    <w:rsid w:val="00D44C84"/>
    <w:rsid w:val="00D45880"/>
    <w:rsid w:val="00D45C9E"/>
    <w:rsid w:val="00D51A8B"/>
    <w:rsid w:val="00D57D97"/>
    <w:rsid w:val="00D6455C"/>
    <w:rsid w:val="00D6617C"/>
    <w:rsid w:val="00D73C47"/>
    <w:rsid w:val="00D74B9B"/>
    <w:rsid w:val="00D7504F"/>
    <w:rsid w:val="00D763A3"/>
    <w:rsid w:val="00D77118"/>
    <w:rsid w:val="00D77697"/>
    <w:rsid w:val="00D80A4E"/>
    <w:rsid w:val="00D82DB4"/>
    <w:rsid w:val="00D9467C"/>
    <w:rsid w:val="00D979C5"/>
    <w:rsid w:val="00DA02B6"/>
    <w:rsid w:val="00DA1519"/>
    <w:rsid w:val="00DA2BA7"/>
    <w:rsid w:val="00DA3A93"/>
    <w:rsid w:val="00DA7C04"/>
    <w:rsid w:val="00DB4804"/>
    <w:rsid w:val="00DC15A6"/>
    <w:rsid w:val="00DC2F5A"/>
    <w:rsid w:val="00DC7264"/>
    <w:rsid w:val="00DC7ADE"/>
    <w:rsid w:val="00DC7BCC"/>
    <w:rsid w:val="00DD2D6C"/>
    <w:rsid w:val="00DE03BB"/>
    <w:rsid w:val="00DE074F"/>
    <w:rsid w:val="00DE28EC"/>
    <w:rsid w:val="00DE3A0E"/>
    <w:rsid w:val="00DE7FC7"/>
    <w:rsid w:val="00DF2B77"/>
    <w:rsid w:val="00DF6F82"/>
    <w:rsid w:val="00E00172"/>
    <w:rsid w:val="00E006D3"/>
    <w:rsid w:val="00E1420A"/>
    <w:rsid w:val="00E21DAB"/>
    <w:rsid w:val="00E2495C"/>
    <w:rsid w:val="00E26CE7"/>
    <w:rsid w:val="00E27ADF"/>
    <w:rsid w:val="00E31392"/>
    <w:rsid w:val="00E33066"/>
    <w:rsid w:val="00E43A58"/>
    <w:rsid w:val="00E44346"/>
    <w:rsid w:val="00E44CAB"/>
    <w:rsid w:val="00E4604B"/>
    <w:rsid w:val="00E4655A"/>
    <w:rsid w:val="00E500F3"/>
    <w:rsid w:val="00E508AF"/>
    <w:rsid w:val="00E50A55"/>
    <w:rsid w:val="00E51B82"/>
    <w:rsid w:val="00E54079"/>
    <w:rsid w:val="00E55A50"/>
    <w:rsid w:val="00E65E52"/>
    <w:rsid w:val="00E679F5"/>
    <w:rsid w:val="00E67B0B"/>
    <w:rsid w:val="00E67BA6"/>
    <w:rsid w:val="00E7156D"/>
    <w:rsid w:val="00E75746"/>
    <w:rsid w:val="00E757A1"/>
    <w:rsid w:val="00E762DE"/>
    <w:rsid w:val="00E776FF"/>
    <w:rsid w:val="00E83F74"/>
    <w:rsid w:val="00E87F06"/>
    <w:rsid w:val="00E90E6B"/>
    <w:rsid w:val="00EA0ECF"/>
    <w:rsid w:val="00EA2665"/>
    <w:rsid w:val="00EA35E9"/>
    <w:rsid w:val="00EA3684"/>
    <w:rsid w:val="00EA3D85"/>
    <w:rsid w:val="00EA6947"/>
    <w:rsid w:val="00EB117B"/>
    <w:rsid w:val="00EB1865"/>
    <w:rsid w:val="00EB25BB"/>
    <w:rsid w:val="00EB25DE"/>
    <w:rsid w:val="00EB43EC"/>
    <w:rsid w:val="00EB5254"/>
    <w:rsid w:val="00EC240E"/>
    <w:rsid w:val="00EC5E2D"/>
    <w:rsid w:val="00EC6541"/>
    <w:rsid w:val="00ED0E62"/>
    <w:rsid w:val="00EE0206"/>
    <w:rsid w:val="00EE0D3C"/>
    <w:rsid w:val="00EE50F2"/>
    <w:rsid w:val="00EF08DC"/>
    <w:rsid w:val="00EF6F3B"/>
    <w:rsid w:val="00F053D6"/>
    <w:rsid w:val="00F10EAA"/>
    <w:rsid w:val="00F10EB9"/>
    <w:rsid w:val="00F1641C"/>
    <w:rsid w:val="00F16954"/>
    <w:rsid w:val="00F214FD"/>
    <w:rsid w:val="00F21F5F"/>
    <w:rsid w:val="00F221D1"/>
    <w:rsid w:val="00F23058"/>
    <w:rsid w:val="00F26AED"/>
    <w:rsid w:val="00F27E0F"/>
    <w:rsid w:val="00F30796"/>
    <w:rsid w:val="00F32146"/>
    <w:rsid w:val="00F36C57"/>
    <w:rsid w:val="00F3725C"/>
    <w:rsid w:val="00F41A7E"/>
    <w:rsid w:val="00F431E2"/>
    <w:rsid w:val="00F436D6"/>
    <w:rsid w:val="00F45192"/>
    <w:rsid w:val="00F47415"/>
    <w:rsid w:val="00F5042B"/>
    <w:rsid w:val="00F52B2D"/>
    <w:rsid w:val="00F530CF"/>
    <w:rsid w:val="00F577AB"/>
    <w:rsid w:val="00F60245"/>
    <w:rsid w:val="00F60812"/>
    <w:rsid w:val="00F655D2"/>
    <w:rsid w:val="00F71312"/>
    <w:rsid w:val="00F71D69"/>
    <w:rsid w:val="00F73537"/>
    <w:rsid w:val="00F74D6E"/>
    <w:rsid w:val="00F75625"/>
    <w:rsid w:val="00F80643"/>
    <w:rsid w:val="00F8274A"/>
    <w:rsid w:val="00F87449"/>
    <w:rsid w:val="00F93EEC"/>
    <w:rsid w:val="00F94D33"/>
    <w:rsid w:val="00F96439"/>
    <w:rsid w:val="00F96733"/>
    <w:rsid w:val="00FA1789"/>
    <w:rsid w:val="00FA1F1D"/>
    <w:rsid w:val="00FA2AA8"/>
    <w:rsid w:val="00FA31A5"/>
    <w:rsid w:val="00FA70AE"/>
    <w:rsid w:val="00FB2CA3"/>
    <w:rsid w:val="00FB3978"/>
    <w:rsid w:val="00FB741D"/>
    <w:rsid w:val="00FB77DD"/>
    <w:rsid w:val="00FB78D1"/>
    <w:rsid w:val="00FC04EA"/>
    <w:rsid w:val="00FC330E"/>
    <w:rsid w:val="00FC4865"/>
    <w:rsid w:val="00FC4F41"/>
    <w:rsid w:val="00FC53EE"/>
    <w:rsid w:val="00FC7A38"/>
    <w:rsid w:val="00FD7E06"/>
    <w:rsid w:val="00FE10D8"/>
    <w:rsid w:val="00FE1582"/>
    <w:rsid w:val="00FE34E4"/>
    <w:rsid w:val="00FF0CF7"/>
    <w:rsid w:val="00FF35D1"/>
    <w:rsid w:val="00FF73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2482A"/>
    <w:pPr>
      <w:suppressAutoHyphens/>
      <w:spacing w:after="200" w:line="276" w:lineRule="auto"/>
    </w:pPr>
    <w:rPr>
      <w:rFonts w:cs="Calibri"/>
      <w:sz w:val="22"/>
      <w:szCs w:val="22"/>
      <w:lang w:eastAsia="ar-SA"/>
    </w:rPr>
  </w:style>
  <w:style w:type="paragraph" w:styleId="1">
    <w:name w:val="heading 1"/>
    <w:basedOn w:val="a"/>
    <w:next w:val="a"/>
    <w:link w:val="10"/>
    <w:uiPriority w:val="99"/>
    <w:qFormat/>
    <w:rsid w:val="00C5780F"/>
    <w:pPr>
      <w:keepNext/>
      <w:keepLines/>
      <w:numPr>
        <w:numId w:val="1"/>
      </w:numPr>
      <w:spacing w:before="480" w:after="0"/>
      <w:outlineLvl w:val="0"/>
    </w:pPr>
    <w:rPr>
      <w:rFonts w:ascii="Cambria" w:hAnsi="Cambria" w:cs="Cambria"/>
      <w:b/>
      <w:bCs/>
      <w:color w:val="365F91"/>
      <w:sz w:val="28"/>
      <w:szCs w:val="28"/>
      <w:lang/>
    </w:rPr>
  </w:style>
  <w:style w:type="paragraph" w:styleId="2">
    <w:name w:val="heading 2"/>
    <w:basedOn w:val="a"/>
    <w:next w:val="a"/>
    <w:link w:val="20"/>
    <w:uiPriority w:val="99"/>
    <w:qFormat/>
    <w:rsid w:val="00C5780F"/>
    <w:pPr>
      <w:keepNext/>
      <w:keepLines/>
      <w:numPr>
        <w:ilvl w:val="1"/>
        <w:numId w:val="1"/>
      </w:numPr>
      <w:spacing w:before="200" w:after="0"/>
      <w:outlineLvl w:val="1"/>
    </w:pPr>
    <w:rPr>
      <w:rFonts w:ascii="Cambria" w:hAnsi="Cambria" w:cs="Cambria"/>
      <w:b/>
      <w:bCs/>
      <w:color w:val="4F81BD"/>
      <w:sz w:val="26"/>
      <w:szCs w:val="26"/>
      <w:lang/>
    </w:rPr>
  </w:style>
  <w:style w:type="paragraph" w:styleId="3">
    <w:name w:val="heading 3"/>
    <w:basedOn w:val="a"/>
    <w:next w:val="a"/>
    <w:link w:val="30"/>
    <w:uiPriority w:val="99"/>
    <w:qFormat/>
    <w:rsid w:val="00172205"/>
    <w:pPr>
      <w:keepNext/>
      <w:keepLines/>
      <w:spacing w:before="200" w:after="0"/>
      <w:outlineLvl w:val="2"/>
    </w:pPr>
    <w:rPr>
      <w:rFonts w:ascii="Cambria" w:hAnsi="Cambria" w:cs="Cambria"/>
      <w:b/>
      <w:bCs/>
      <w:color w:val="4F81BD"/>
      <w:sz w:val="20"/>
      <w:szCs w:val="20"/>
      <w:lang/>
    </w:rPr>
  </w:style>
  <w:style w:type="paragraph" w:styleId="5">
    <w:name w:val="heading 5"/>
    <w:basedOn w:val="a"/>
    <w:next w:val="a"/>
    <w:link w:val="50"/>
    <w:uiPriority w:val="99"/>
    <w:qFormat/>
    <w:locked/>
    <w:rsid w:val="00C6486A"/>
    <w:pPr>
      <w:keepNext/>
      <w:keepLines/>
      <w:spacing w:before="200" w:after="0"/>
      <w:outlineLvl w:val="4"/>
    </w:pPr>
    <w:rPr>
      <w:rFonts w:ascii="Cambria" w:hAnsi="Cambria" w:cs="Times New Roman"/>
      <w:color w:val="243F60"/>
      <w:sz w:val="20"/>
      <w:szCs w:val="20"/>
      <w:lang/>
    </w:rPr>
  </w:style>
  <w:style w:type="paragraph" w:styleId="6">
    <w:name w:val="heading 6"/>
    <w:basedOn w:val="a"/>
    <w:next w:val="a"/>
    <w:link w:val="60"/>
    <w:uiPriority w:val="99"/>
    <w:qFormat/>
    <w:locked/>
    <w:rsid w:val="00C6486A"/>
    <w:pPr>
      <w:keepNext/>
      <w:keepLines/>
      <w:spacing w:before="200" w:after="0"/>
      <w:outlineLvl w:val="5"/>
    </w:pPr>
    <w:rPr>
      <w:rFonts w:ascii="Cambria" w:hAnsi="Cambria" w:cs="Times New Roman"/>
      <w:i/>
      <w:iCs/>
      <w:color w:val="243F60"/>
      <w:sz w:val="20"/>
      <w:szCs w:val="20"/>
      <w:lang/>
    </w:rPr>
  </w:style>
  <w:style w:type="paragraph" w:styleId="7">
    <w:name w:val="heading 7"/>
    <w:basedOn w:val="a"/>
    <w:next w:val="a"/>
    <w:link w:val="70"/>
    <w:uiPriority w:val="99"/>
    <w:qFormat/>
    <w:locked/>
    <w:rsid w:val="00C6486A"/>
    <w:pPr>
      <w:keepNext/>
      <w:keepLines/>
      <w:spacing w:before="200" w:after="0"/>
      <w:outlineLvl w:val="6"/>
    </w:pPr>
    <w:rPr>
      <w:rFonts w:ascii="Cambria" w:hAnsi="Cambria" w:cs="Times New Roman"/>
      <w:i/>
      <w:iCs/>
      <w:color w:val="404040"/>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5780F"/>
    <w:rPr>
      <w:rFonts w:ascii="Cambria" w:hAnsi="Cambria" w:cs="Cambria"/>
      <w:b/>
      <w:bCs/>
      <w:color w:val="365F91"/>
      <w:sz w:val="28"/>
      <w:szCs w:val="28"/>
      <w:lang w:eastAsia="ar-SA" w:bidi="ar-SA"/>
    </w:rPr>
  </w:style>
  <w:style w:type="character" w:customStyle="1" w:styleId="20">
    <w:name w:val="Заголовок 2 Знак"/>
    <w:link w:val="2"/>
    <w:uiPriority w:val="99"/>
    <w:locked/>
    <w:rsid w:val="00C5780F"/>
    <w:rPr>
      <w:rFonts w:ascii="Cambria" w:hAnsi="Cambria" w:cs="Cambria"/>
      <w:b/>
      <w:bCs/>
      <w:color w:val="4F81BD"/>
      <w:sz w:val="26"/>
      <w:szCs w:val="26"/>
      <w:lang w:eastAsia="ar-SA" w:bidi="ar-SA"/>
    </w:rPr>
  </w:style>
  <w:style w:type="character" w:customStyle="1" w:styleId="30">
    <w:name w:val="Заголовок 3 Знак"/>
    <w:link w:val="3"/>
    <w:uiPriority w:val="99"/>
    <w:semiHidden/>
    <w:locked/>
    <w:rsid w:val="00172205"/>
    <w:rPr>
      <w:rFonts w:ascii="Cambria" w:hAnsi="Cambria" w:cs="Cambria"/>
      <w:b/>
      <w:bCs/>
      <w:color w:val="4F81BD"/>
      <w:lang w:eastAsia="ar-SA" w:bidi="ar-SA"/>
    </w:rPr>
  </w:style>
  <w:style w:type="character" w:customStyle="1" w:styleId="50">
    <w:name w:val="Заголовок 5 Знак"/>
    <w:link w:val="5"/>
    <w:uiPriority w:val="99"/>
    <w:semiHidden/>
    <w:locked/>
    <w:rsid w:val="00C6486A"/>
    <w:rPr>
      <w:rFonts w:ascii="Cambria" w:hAnsi="Cambria" w:cs="Times New Roman"/>
      <w:color w:val="243F60"/>
      <w:lang w:eastAsia="ar-SA" w:bidi="ar-SA"/>
    </w:rPr>
  </w:style>
  <w:style w:type="character" w:customStyle="1" w:styleId="60">
    <w:name w:val="Заголовок 6 Знак"/>
    <w:link w:val="6"/>
    <w:uiPriority w:val="99"/>
    <w:semiHidden/>
    <w:locked/>
    <w:rsid w:val="00C6486A"/>
    <w:rPr>
      <w:rFonts w:ascii="Cambria" w:hAnsi="Cambria" w:cs="Times New Roman"/>
      <w:i/>
      <w:iCs/>
      <w:color w:val="243F60"/>
      <w:lang w:eastAsia="ar-SA" w:bidi="ar-SA"/>
    </w:rPr>
  </w:style>
  <w:style w:type="character" w:customStyle="1" w:styleId="70">
    <w:name w:val="Заголовок 7 Знак"/>
    <w:link w:val="7"/>
    <w:uiPriority w:val="99"/>
    <w:semiHidden/>
    <w:locked/>
    <w:rsid w:val="00C6486A"/>
    <w:rPr>
      <w:rFonts w:ascii="Cambria" w:hAnsi="Cambria" w:cs="Times New Roman"/>
      <w:i/>
      <w:iCs/>
      <w:color w:val="404040"/>
      <w:lang w:eastAsia="ar-SA" w:bidi="ar-SA"/>
    </w:rPr>
  </w:style>
  <w:style w:type="character" w:styleId="a3">
    <w:name w:val="Strong"/>
    <w:uiPriority w:val="99"/>
    <w:qFormat/>
    <w:rsid w:val="00D04CFC"/>
    <w:rPr>
      <w:rFonts w:cs="Times New Roman"/>
      <w:b/>
      <w:bCs/>
    </w:rPr>
  </w:style>
  <w:style w:type="character" w:customStyle="1" w:styleId="a4">
    <w:name w:val="Символ сноски"/>
    <w:uiPriority w:val="99"/>
    <w:rsid w:val="00C5780F"/>
    <w:rPr>
      <w:rFonts w:cs="Times New Roman"/>
      <w:vertAlign w:val="superscript"/>
    </w:rPr>
  </w:style>
  <w:style w:type="paragraph" w:styleId="a5">
    <w:name w:val="footnote text"/>
    <w:basedOn w:val="a"/>
    <w:link w:val="a6"/>
    <w:uiPriority w:val="99"/>
    <w:semiHidden/>
    <w:rsid w:val="00C5780F"/>
    <w:pPr>
      <w:spacing w:after="0" w:line="240" w:lineRule="auto"/>
    </w:pPr>
    <w:rPr>
      <w:rFonts w:ascii="Times New Roman" w:hAnsi="Times New Roman" w:cs="Times New Roman"/>
      <w:sz w:val="20"/>
      <w:szCs w:val="20"/>
      <w:lang/>
    </w:rPr>
  </w:style>
  <w:style w:type="character" w:customStyle="1" w:styleId="a6">
    <w:name w:val="Текст сноски Знак"/>
    <w:link w:val="a5"/>
    <w:uiPriority w:val="99"/>
    <w:locked/>
    <w:rsid w:val="00C5780F"/>
    <w:rPr>
      <w:rFonts w:ascii="Times New Roman" w:hAnsi="Times New Roman" w:cs="Times New Roman"/>
      <w:sz w:val="20"/>
      <w:szCs w:val="20"/>
      <w:lang w:eastAsia="ar-SA" w:bidi="ar-SA"/>
    </w:rPr>
  </w:style>
  <w:style w:type="paragraph" w:styleId="a7">
    <w:name w:val="TOC Heading"/>
    <w:basedOn w:val="1"/>
    <w:next w:val="a"/>
    <w:uiPriority w:val="99"/>
    <w:qFormat/>
    <w:rsid w:val="00C5780F"/>
    <w:pPr>
      <w:numPr>
        <w:numId w:val="0"/>
      </w:numPr>
    </w:pPr>
  </w:style>
  <w:style w:type="paragraph" w:styleId="11">
    <w:name w:val="toc 1"/>
    <w:basedOn w:val="a"/>
    <w:next w:val="a"/>
    <w:autoRedefine/>
    <w:uiPriority w:val="99"/>
    <w:rsid w:val="00C5780F"/>
  </w:style>
  <w:style w:type="paragraph" w:styleId="21">
    <w:name w:val="toc 2"/>
    <w:basedOn w:val="a"/>
    <w:next w:val="a"/>
    <w:autoRedefine/>
    <w:uiPriority w:val="99"/>
    <w:rsid w:val="00C5780F"/>
    <w:pPr>
      <w:ind w:left="220"/>
    </w:pPr>
  </w:style>
  <w:style w:type="paragraph" w:styleId="a8">
    <w:name w:val="header"/>
    <w:basedOn w:val="a"/>
    <w:link w:val="a9"/>
    <w:uiPriority w:val="99"/>
    <w:rsid w:val="00F73537"/>
    <w:pPr>
      <w:tabs>
        <w:tab w:val="center" w:pos="4677"/>
        <w:tab w:val="right" w:pos="9355"/>
      </w:tabs>
      <w:spacing w:after="0" w:line="240" w:lineRule="auto"/>
    </w:pPr>
    <w:rPr>
      <w:sz w:val="20"/>
      <w:szCs w:val="20"/>
      <w:lang/>
    </w:rPr>
  </w:style>
  <w:style w:type="character" w:customStyle="1" w:styleId="a9">
    <w:name w:val="Верхний колонтитул Знак"/>
    <w:link w:val="a8"/>
    <w:uiPriority w:val="99"/>
    <w:locked/>
    <w:rsid w:val="00F73537"/>
    <w:rPr>
      <w:rFonts w:ascii="Calibri" w:hAnsi="Calibri" w:cs="Calibri"/>
      <w:lang w:eastAsia="ar-SA" w:bidi="ar-SA"/>
    </w:rPr>
  </w:style>
  <w:style w:type="paragraph" w:styleId="aa">
    <w:name w:val="footer"/>
    <w:basedOn w:val="a"/>
    <w:link w:val="ab"/>
    <w:uiPriority w:val="99"/>
    <w:rsid w:val="00F73537"/>
    <w:pPr>
      <w:tabs>
        <w:tab w:val="center" w:pos="4677"/>
        <w:tab w:val="right" w:pos="9355"/>
      </w:tabs>
      <w:spacing w:after="0" w:line="240" w:lineRule="auto"/>
    </w:pPr>
    <w:rPr>
      <w:sz w:val="20"/>
      <w:szCs w:val="20"/>
      <w:lang/>
    </w:rPr>
  </w:style>
  <w:style w:type="character" w:customStyle="1" w:styleId="ab">
    <w:name w:val="Нижний колонтитул Знак"/>
    <w:link w:val="aa"/>
    <w:uiPriority w:val="99"/>
    <w:locked/>
    <w:rsid w:val="00F73537"/>
    <w:rPr>
      <w:rFonts w:ascii="Calibri" w:hAnsi="Calibri" w:cs="Calibri"/>
      <w:lang w:eastAsia="ar-SA" w:bidi="ar-SA"/>
    </w:rPr>
  </w:style>
  <w:style w:type="character" w:styleId="ac">
    <w:name w:val="footnote reference"/>
    <w:uiPriority w:val="99"/>
    <w:semiHidden/>
    <w:rsid w:val="006924BA"/>
    <w:rPr>
      <w:rFonts w:cs="Times New Roman"/>
      <w:vertAlign w:val="superscript"/>
    </w:rPr>
  </w:style>
  <w:style w:type="paragraph" w:styleId="ad">
    <w:name w:val="List Paragraph"/>
    <w:basedOn w:val="a"/>
    <w:uiPriority w:val="99"/>
    <w:qFormat/>
    <w:rsid w:val="00552118"/>
    <w:pPr>
      <w:ind w:left="720"/>
    </w:pPr>
  </w:style>
  <w:style w:type="character" w:customStyle="1" w:styleId="22">
    <w:name w:val="Основной текст 2 Знак"/>
    <w:link w:val="23"/>
    <w:uiPriority w:val="99"/>
    <w:locked/>
    <w:rsid w:val="00DE28EC"/>
    <w:rPr>
      <w:rFonts w:cs="Times New Roman"/>
      <w:sz w:val="24"/>
      <w:szCs w:val="24"/>
      <w:lang w:eastAsia="ru-RU"/>
    </w:rPr>
  </w:style>
  <w:style w:type="paragraph" w:styleId="23">
    <w:name w:val="Body Text 2"/>
    <w:basedOn w:val="a"/>
    <w:link w:val="22"/>
    <w:uiPriority w:val="99"/>
    <w:rsid w:val="00DE28EC"/>
    <w:pPr>
      <w:suppressAutoHyphens w:val="0"/>
      <w:spacing w:after="120" w:line="480" w:lineRule="auto"/>
    </w:pPr>
    <w:rPr>
      <w:rFonts w:cs="Times New Roman"/>
      <w:sz w:val="24"/>
      <w:szCs w:val="24"/>
      <w:lang w:eastAsia="ru-RU"/>
    </w:rPr>
  </w:style>
  <w:style w:type="character" w:customStyle="1" w:styleId="BodyText2Char1">
    <w:name w:val="Body Text 2 Char1"/>
    <w:uiPriority w:val="99"/>
    <w:semiHidden/>
    <w:locked/>
    <w:rsid w:val="00B14A75"/>
    <w:rPr>
      <w:rFonts w:cs="Times New Roman"/>
      <w:lang w:eastAsia="ar-SA" w:bidi="ar-SA"/>
    </w:rPr>
  </w:style>
  <w:style w:type="character" w:customStyle="1" w:styleId="210">
    <w:name w:val="Основной текст 2 Знак1"/>
    <w:uiPriority w:val="99"/>
    <w:semiHidden/>
    <w:rsid w:val="00DE28EC"/>
    <w:rPr>
      <w:rFonts w:ascii="Calibri" w:hAnsi="Calibri" w:cs="Calibri"/>
      <w:lang w:eastAsia="ar-SA" w:bidi="ar-SA"/>
    </w:rPr>
  </w:style>
  <w:style w:type="character" w:customStyle="1" w:styleId="31">
    <w:name w:val="Основной текст с отступом 3 Знак"/>
    <w:link w:val="32"/>
    <w:uiPriority w:val="99"/>
    <w:locked/>
    <w:rsid w:val="00DE28EC"/>
    <w:rPr>
      <w:rFonts w:cs="Times New Roman"/>
      <w:sz w:val="16"/>
      <w:szCs w:val="16"/>
      <w:lang w:eastAsia="ru-RU"/>
    </w:rPr>
  </w:style>
  <w:style w:type="paragraph" w:styleId="32">
    <w:name w:val="Body Text Indent 3"/>
    <w:basedOn w:val="a"/>
    <w:link w:val="31"/>
    <w:uiPriority w:val="99"/>
    <w:rsid w:val="00DE28EC"/>
    <w:pPr>
      <w:suppressAutoHyphens w:val="0"/>
      <w:spacing w:after="120" w:line="240" w:lineRule="auto"/>
      <w:ind w:left="283"/>
    </w:pPr>
    <w:rPr>
      <w:rFonts w:cs="Times New Roman"/>
      <w:sz w:val="16"/>
      <w:szCs w:val="16"/>
      <w:lang w:eastAsia="ru-RU"/>
    </w:rPr>
  </w:style>
  <w:style w:type="character" w:customStyle="1" w:styleId="BodyTextIndent3Char1">
    <w:name w:val="Body Text Indent 3 Char1"/>
    <w:uiPriority w:val="99"/>
    <w:semiHidden/>
    <w:locked/>
    <w:rsid w:val="00B14A75"/>
    <w:rPr>
      <w:rFonts w:cs="Times New Roman"/>
      <w:sz w:val="16"/>
      <w:szCs w:val="16"/>
      <w:lang w:eastAsia="ar-SA" w:bidi="ar-SA"/>
    </w:rPr>
  </w:style>
  <w:style w:type="character" w:customStyle="1" w:styleId="310">
    <w:name w:val="Основной текст с отступом 3 Знак1"/>
    <w:uiPriority w:val="99"/>
    <w:semiHidden/>
    <w:rsid w:val="00DE28EC"/>
    <w:rPr>
      <w:rFonts w:ascii="Calibri" w:hAnsi="Calibri" w:cs="Calibri"/>
      <w:sz w:val="16"/>
      <w:szCs w:val="16"/>
      <w:lang w:eastAsia="ar-SA" w:bidi="ar-SA"/>
    </w:rPr>
  </w:style>
  <w:style w:type="paragraph" w:styleId="ae">
    <w:name w:val="Body Text"/>
    <w:basedOn w:val="a"/>
    <w:link w:val="af"/>
    <w:uiPriority w:val="99"/>
    <w:rsid w:val="004F6EB8"/>
    <w:pPr>
      <w:spacing w:after="120"/>
    </w:pPr>
    <w:rPr>
      <w:sz w:val="20"/>
      <w:szCs w:val="20"/>
      <w:lang/>
    </w:rPr>
  </w:style>
  <w:style w:type="character" w:customStyle="1" w:styleId="af">
    <w:name w:val="Основной текст Знак"/>
    <w:link w:val="ae"/>
    <w:uiPriority w:val="99"/>
    <w:locked/>
    <w:rsid w:val="004F6EB8"/>
    <w:rPr>
      <w:rFonts w:ascii="Calibri" w:hAnsi="Calibri" w:cs="Calibri"/>
      <w:lang w:eastAsia="ar-SA" w:bidi="ar-SA"/>
    </w:rPr>
  </w:style>
  <w:style w:type="paragraph" w:styleId="af0">
    <w:name w:val="Body Text Indent"/>
    <w:basedOn w:val="a"/>
    <w:link w:val="af1"/>
    <w:uiPriority w:val="99"/>
    <w:rsid w:val="000D1482"/>
    <w:pPr>
      <w:spacing w:after="120"/>
      <w:ind w:left="283"/>
    </w:pPr>
    <w:rPr>
      <w:sz w:val="20"/>
      <w:szCs w:val="20"/>
      <w:lang/>
    </w:rPr>
  </w:style>
  <w:style w:type="character" w:customStyle="1" w:styleId="af1">
    <w:name w:val="Основной текст с отступом Знак"/>
    <w:link w:val="af0"/>
    <w:uiPriority w:val="99"/>
    <w:locked/>
    <w:rsid w:val="000D1482"/>
    <w:rPr>
      <w:rFonts w:ascii="Calibri" w:hAnsi="Calibri" w:cs="Calibri"/>
      <w:lang w:eastAsia="ar-SA" w:bidi="ar-SA"/>
    </w:rPr>
  </w:style>
  <w:style w:type="table" w:styleId="af2">
    <w:name w:val="Table Grid"/>
    <w:basedOn w:val="a1"/>
    <w:uiPriority w:val="99"/>
    <w:rsid w:val="0041467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rsid w:val="00BA24E5"/>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f4">
    <w:name w:val="Знак Знак"/>
    <w:uiPriority w:val="99"/>
    <w:rsid w:val="00C32577"/>
    <w:rPr>
      <w:rFonts w:cs="Times New Roman"/>
      <w:sz w:val="24"/>
      <w:szCs w:val="24"/>
    </w:rPr>
  </w:style>
  <w:style w:type="character" w:styleId="af5">
    <w:name w:val="page number"/>
    <w:uiPriority w:val="99"/>
    <w:rsid w:val="008B0ECD"/>
    <w:rPr>
      <w:rFonts w:cs="Times New Roman"/>
    </w:rPr>
  </w:style>
  <w:style w:type="table" w:customStyle="1" w:styleId="12">
    <w:name w:val="Сетка таблицы1"/>
    <w:uiPriority w:val="99"/>
    <w:rsid w:val="008B0EC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uiPriority w:val="99"/>
    <w:rsid w:val="006412F2"/>
    <w:rPr>
      <w:rFonts w:cs="Times New Roman"/>
      <w:color w:val="0000FF"/>
      <w:u w:val="single"/>
    </w:rPr>
  </w:style>
  <w:style w:type="table" w:customStyle="1" w:styleId="24">
    <w:name w:val="Сетка таблицы2"/>
    <w:uiPriority w:val="99"/>
    <w:rsid w:val="00D73C47"/>
    <w:rPr>
      <w:rFonts w:eastAsia="MS Minch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Balloon Text"/>
    <w:basedOn w:val="a"/>
    <w:link w:val="af8"/>
    <w:uiPriority w:val="99"/>
    <w:semiHidden/>
    <w:rsid w:val="007C6D5B"/>
    <w:pPr>
      <w:spacing w:after="0" w:line="240" w:lineRule="auto"/>
    </w:pPr>
    <w:rPr>
      <w:rFonts w:ascii="Tahoma" w:hAnsi="Tahoma" w:cs="Tahoma"/>
      <w:sz w:val="16"/>
      <w:szCs w:val="16"/>
      <w:lang/>
    </w:rPr>
  </w:style>
  <w:style w:type="character" w:customStyle="1" w:styleId="af8">
    <w:name w:val="Текст выноски Знак"/>
    <w:link w:val="af7"/>
    <w:uiPriority w:val="99"/>
    <w:semiHidden/>
    <w:locked/>
    <w:rsid w:val="007C6D5B"/>
    <w:rPr>
      <w:rFonts w:ascii="Tahoma" w:hAnsi="Tahoma" w:cs="Tahoma"/>
      <w:sz w:val="16"/>
      <w:szCs w:val="16"/>
      <w:lang w:eastAsia="ar-SA" w:bidi="ar-SA"/>
    </w:rPr>
  </w:style>
  <w:style w:type="table" w:customStyle="1" w:styleId="33">
    <w:name w:val="Сетка таблицы3"/>
    <w:uiPriority w:val="99"/>
    <w:rsid w:val="00F16954"/>
    <w:rPr>
      <w:rFonts w:eastAsia="MS Minch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toc 3"/>
    <w:basedOn w:val="a"/>
    <w:next w:val="a"/>
    <w:autoRedefine/>
    <w:uiPriority w:val="99"/>
    <w:locked/>
    <w:rsid w:val="00276C3D"/>
    <w:pPr>
      <w:spacing w:after="100"/>
      <w:ind w:left="440"/>
    </w:pPr>
  </w:style>
  <w:style w:type="paragraph" w:styleId="4">
    <w:name w:val="toc 4"/>
    <w:basedOn w:val="a"/>
    <w:next w:val="a"/>
    <w:autoRedefine/>
    <w:uiPriority w:val="99"/>
    <w:locked/>
    <w:rsid w:val="00276C3D"/>
    <w:pPr>
      <w:suppressAutoHyphens w:val="0"/>
      <w:spacing w:after="100"/>
      <w:ind w:left="660"/>
    </w:pPr>
    <w:rPr>
      <w:rFonts w:eastAsia="Times New Roman" w:cs="Times New Roman"/>
      <w:lang w:eastAsia="ru-RU"/>
    </w:rPr>
  </w:style>
  <w:style w:type="paragraph" w:styleId="51">
    <w:name w:val="toc 5"/>
    <w:basedOn w:val="a"/>
    <w:next w:val="a"/>
    <w:autoRedefine/>
    <w:uiPriority w:val="99"/>
    <w:locked/>
    <w:rsid w:val="00276C3D"/>
    <w:pPr>
      <w:suppressAutoHyphens w:val="0"/>
      <w:spacing w:after="100"/>
      <w:ind w:left="880"/>
    </w:pPr>
    <w:rPr>
      <w:rFonts w:eastAsia="Times New Roman" w:cs="Times New Roman"/>
      <w:lang w:eastAsia="ru-RU"/>
    </w:rPr>
  </w:style>
  <w:style w:type="paragraph" w:styleId="61">
    <w:name w:val="toc 6"/>
    <w:basedOn w:val="a"/>
    <w:next w:val="a"/>
    <w:autoRedefine/>
    <w:uiPriority w:val="99"/>
    <w:locked/>
    <w:rsid w:val="00276C3D"/>
    <w:pPr>
      <w:suppressAutoHyphens w:val="0"/>
      <w:spacing w:after="100"/>
      <w:ind w:left="1100"/>
    </w:pPr>
    <w:rPr>
      <w:rFonts w:eastAsia="Times New Roman" w:cs="Times New Roman"/>
      <w:lang w:eastAsia="ru-RU"/>
    </w:rPr>
  </w:style>
  <w:style w:type="paragraph" w:styleId="71">
    <w:name w:val="toc 7"/>
    <w:basedOn w:val="a"/>
    <w:next w:val="a"/>
    <w:autoRedefine/>
    <w:uiPriority w:val="99"/>
    <w:locked/>
    <w:rsid w:val="00276C3D"/>
    <w:pPr>
      <w:suppressAutoHyphens w:val="0"/>
      <w:spacing w:after="100"/>
      <w:ind w:left="1320"/>
    </w:pPr>
    <w:rPr>
      <w:rFonts w:eastAsia="Times New Roman" w:cs="Times New Roman"/>
      <w:lang w:eastAsia="ru-RU"/>
    </w:rPr>
  </w:style>
  <w:style w:type="paragraph" w:styleId="8">
    <w:name w:val="toc 8"/>
    <w:basedOn w:val="a"/>
    <w:next w:val="a"/>
    <w:autoRedefine/>
    <w:uiPriority w:val="99"/>
    <w:locked/>
    <w:rsid w:val="00276C3D"/>
    <w:pPr>
      <w:suppressAutoHyphens w:val="0"/>
      <w:spacing w:after="100"/>
      <w:ind w:left="1540"/>
    </w:pPr>
    <w:rPr>
      <w:rFonts w:eastAsia="Times New Roman" w:cs="Times New Roman"/>
      <w:lang w:eastAsia="ru-RU"/>
    </w:rPr>
  </w:style>
  <w:style w:type="paragraph" w:styleId="9">
    <w:name w:val="toc 9"/>
    <w:basedOn w:val="a"/>
    <w:next w:val="a"/>
    <w:autoRedefine/>
    <w:uiPriority w:val="99"/>
    <w:locked/>
    <w:rsid w:val="00276C3D"/>
    <w:pPr>
      <w:suppressAutoHyphens w:val="0"/>
      <w:spacing w:after="100"/>
      <w:ind w:left="1760"/>
    </w:pPr>
    <w:rPr>
      <w:rFonts w:eastAsia="Times New Roman" w:cs="Times New Roman"/>
      <w:lang w:eastAsia="ru-RU"/>
    </w:rPr>
  </w:style>
  <w:style w:type="table" w:customStyle="1" w:styleId="40">
    <w:name w:val="Сетка таблицы4"/>
    <w:uiPriority w:val="99"/>
    <w:rsid w:val="00632D32"/>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uiPriority w:val="99"/>
    <w:rsid w:val="00C4129E"/>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uiPriority w:val="99"/>
    <w:rsid w:val="00006FCB"/>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uiPriority w:val="99"/>
    <w:rsid w:val="00DA02B6"/>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0">
    <w:name w:val="Сетка таблицы8"/>
    <w:uiPriority w:val="99"/>
    <w:rsid w:val="004C023F"/>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
    <w:name w:val="Сетка таблицы9"/>
    <w:uiPriority w:val="99"/>
    <w:rsid w:val="004C023F"/>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uiPriority w:val="99"/>
    <w:rsid w:val="005B4112"/>
    <w:rPr>
      <w:rFonts w:eastAsia="MS Minch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
    <w:uiPriority w:val="99"/>
    <w:rsid w:val="005B4112"/>
    <w:rPr>
      <w:rFonts w:eastAsia="MS Minch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1"/>
    <w:uiPriority w:val="99"/>
    <w:rsid w:val="005B4112"/>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uiPriority w:val="99"/>
    <w:rsid w:val="005B41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endnote text"/>
    <w:basedOn w:val="a"/>
    <w:link w:val="afa"/>
    <w:uiPriority w:val="99"/>
    <w:semiHidden/>
    <w:rsid w:val="008C1DC0"/>
    <w:pPr>
      <w:spacing w:after="0" w:line="240" w:lineRule="auto"/>
    </w:pPr>
    <w:rPr>
      <w:sz w:val="20"/>
      <w:szCs w:val="20"/>
      <w:lang/>
    </w:rPr>
  </w:style>
  <w:style w:type="character" w:customStyle="1" w:styleId="afa">
    <w:name w:val="Текст концевой сноски Знак"/>
    <w:link w:val="af9"/>
    <w:uiPriority w:val="99"/>
    <w:semiHidden/>
    <w:locked/>
    <w:rsid w:val="008C1DC0"/>
    <w:rPr>
      <w:rFonts w:cs="Calibri"/>
      <w:sz w:val="20"/>
      <w:szCs w:val="20"/>
      <w:lang w:eastAsia="ar-SA" w:bidi="ar-SA"/>
    </w:rPr>
  </w:style>
  <w:style w:type="character" w:styleId="afb">
    <w:name w:val="endnote reference"/>
    <w:uiPriority w:val="99"/>
    <w:semiHidden/>
    <w:rsid w:val="008C1DC0"/>
    <w:rPr>
      <w:rFonts w:cs="Times New Roman"/>
      <w:vertAlign w:val="superscript"/>
    </w:rPr>
  </w:style>
  <w:style w:type="paragraph" w:customStyle="1" w:styleId="Style1">
    <w:name w:val="Style1"/>
    <w:basedOn w:val="a"/>
    <w:uiPriority w:val="99"/>
    <w:rsid w:val="00E500F3"/>
    <w:pPr>
      <w:widowControl w:val="0"/>
      <w:suppressAutoHyphens w:val="0"/>
      <w:autoSpaceDE w:val="0"/>
      <w:autoSpaceDN w:val="0"/>
      <w:adjustRightInd w:val="0"/>
      <w:spacing w:after="0" w:line="269" w:lineRule="exact"/>
      <w:ind w:hanging="336"/>
    </w:pPr>
    <w:rPr>
      <w:rFonts w:ascii="Microsoft Sans Serif" w:eastAsia="Times New Roman" w:hAnsi="Microsoft Sans Serif" w:cs="Microsoft Sans Serif"/>
      <w:sz w:val="24"/>
      <w:szCs w:val="24"/>
      <w:lang w:eastAsia="ru-RU"/>
    </w:rPr>
  </w:style>
  <w:style w:type="paragraph" w:customStyle="1" w:styleId="Style2">
    <w:name w:val="Style2"/>
    <w:basedOn w:val="a"/>
    <w:uiPriority w:val="99"/>
    <w:rsid w:val="00E500F3"/>
    <w:pPr>
      <w:widowControl w:val="0"/>
      <w:suppressAutoHyphens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11">
    <w:name w:val="Font Style11"/>
    <w:uiPriority w:val="99"/>
    <w:rsid w:val="00E500F3"/>
    <w:rPr>
      <w:rFonts w:ascii="Microsoft Sans Serif" w:hAnsi="Microsoft Sans Serif" w:cs="Microsoft Sans Serif"/>
      <w:sz w:val="22"/>
      <w:szCs w:val="22"/>
    </w:rPr>
  </w:style>
  <w:style w:type="character" w:styleId="afc">
    <w:name w:val="Emphasis"/>
    <w:uiPriority w:val="99"/>
    <w:qFormat/>
    <w:locked/>
    <w:rsid w:val="00C92FA8"/>
    <w:rPr>
      <w:rFonts w:cs="Times New Roman"/>
      <w:i/>
      <w:iCs/>
    </w:rPr>
  </w:style>
  <w:style w:type="character" w:customStyle="1" w:styleId="FontStyle16">
    <w:name w:val="Font Style16"/>
    <w:uiPriority w:val="99"/>
    <w:rsid w:val="00B7213F"/>
    <w:rPr>
      <w:rFonts w:ascii="Trebuchet MS" w:hAnsi="Trebuchet MS" w:cs="Trebuchet MS"/>
      <w:b/>
      <w:bCs/>
      <w:sz w:val="20"/>
      <w:szCs w:val="20"/>
    </w:rPr>
  </w:style>
  <w:style w:type="character" w:customStyle="1" w:styleId="FontStyle17">
    <w:name w:val="Font Style17"/>
    <w:uiPriority w:val="99"/>
    <w:rsid w:val="00B7213F"/>
    <w:rPr>
      <w:rFonts w:ascii="Tahoma" w:hAnsi="Tahoma" w:cs="Tahoma"/>
      <w:sz w:val="20"/>
      <w:szCs w:val="20"/>
    </w:rPr>
  </w:style>
  <w:style w:type="character" w:customStyle="1" w:styleId="FontStyle18">
    <w:name w:val="Font Style18"/>
    <w:uiPriority w:val="99"/>
    <w:rsid w:val="00B7213F"/>
    <w:rPr>
      <w:rFonts w:ascii="Bookman Old Style" w:hAnsi="Bookman Old Style" w:cs="Bookman Old Style"/>
      <w:b/>
      <w:bCs/>
      <w:sz w:val="22"/>
      <w:szCs w:val="22"/>
    </w:rPr>
  </w:style>
  <w:style w:type="paragraph" w:customStyle="1" w:styleId="Style5">
    <w:name w:val="Style5"/>
    <w:basedOn w:val="a"/>
    <w:uiPriority w:val="99"/>
    <w:rsid w:val="00B7213F"/>
    <w:pPr>
      <w:widowControl w:val="0"/>
      <w:suppressAutoHyphens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3">
    <w:name w:val="Style3"/>
    <w:basedOn w:val="a"/>
    <w:uiPriority w:val="99"/>
    <w:rsid w:val="00B7213F"/>
    <w:pPr>
      <w:widowControl w:val="0"/>
      <w:suppressAutoHyphens w:val="0"/>
      <w:autoSpaceDE w:val="0"/>
      <w:autoSpaceDN w:val="0"/>
      <w:adjustRightInd w:val="0"/>
      <w:spacing w:after="0" w:line="280" w:lineRule="exact"/>
      <w:ind w:hanging="269"/>
    </w:pPr>
    <w:rPr>
      <w:rFonts w:ascii="Tahoma" w:eastAsia="Times New Roman" w:hAnsi="Tahoma" w:cs="Tahoma"/>
      <w:sz w:val="24"/>
      <w:szCs w:val="24"/>
      <w:lang w:eastAsia="ru-RU"/>
    </w:rPr>
  </w:style>
  <w:style w:type="paragraph" w:customStyle="1" w:styleId="Style8">
    <w:name w:val="Style8"/>
    <w:basedOn w:val="a"/>
    <w:uiPriority w:val="99"/>
    <w:rsid w:val="00B7213F"/>
    <w:pPr>
      <w:widowControl w:val="0"/>
      <w:suppressAutoHyphens w:val="0"/>
      <w:autoSpaceDE w:val="0"/>
      <w:autoSpaceDN w:val="0"/>
      <w:adjustRightInd w:val="0"/>
      <w:spacing w:after="0" w:line="281" w:lineRule="exact"/>
    </w:pPr>
    <w:rPr>
      <w:rFonts w:ascii="Tahoma" w:eastAsia="Times New Roman" w:hAnsi="Tahoma" w:cs="Tahoma"/>
      <w:sz w:val="24"/>
      <w:szCs w:val="24"/>
      <w:lang w:eastAsia="ru-RU"/>
    </w:rPr>
  </w:style>
  <w:style w:type="paragraph" w:customStyle="1" w:styleId="Style10">
    <w:name w:val="Style10"/>
    <w:basedOn w:val="a"/>
    <w:uiPriority w:val="99"/>
    <w:rsid w:val="00B7213F"/>
    <w:pPr>
      <w:widowControl w:val="0"/>
      <w:suppressAutoHyphens w:val="0"/>
      <w:autoSpaceDE w:val="0"/>
      <w:autoSpaceDN w:val="0"/>
      <w:adjustRightInd w:val="0"/>
      <w:spacing w:after="0" w:line="480" w:lineRule="exact"/>
      <w:jc w:val="both"/>
    </w:pPr>
    <w:rPr>
      <w:rFonts w:ascii="Tahoma" w:eastAsia="Times New Roman" w:hAnsi="Tahoma" w:cs="Tahoma"/>
      <w:sz w:val="24"/>
      <w:szCs w:val="24"/>
      <w:lang w:eastAsia="ru-RU"/>
    </w:rPr>
  </w:style>
  <w:style w:type="paragraph" w:customStyle="1" w:styleId="Style11">
    <w:name w:val="Style11"/>
    <w:basedOn w:val="a"/>
    <w:uiPriority w:val="99"/>
    <w:rsid w:val="00B7213F"/>
    <w:pPr>
      <w:widowControl w:val="0"/>
      <w:suppressAutoHyphens w:val="0"/>
      <w:autoSpaceDE w:val="0"/>
      <w:autoSpaceDN w:val="0"/>
      <w:adjustRightInd w:val="0"/>
      <w:spacing w:after="0" w:line="539" w:lineRule="exact"/>
    </w:pPr>
    <w:rPr>
      <w:rFonts w:ascii="Tahoma" w:eastAsia="Times New Roman" w:hAnsi="Tahoma" w:cs="Tahoma"/>
      <w:sz w:val="24"/>
      <w:szCs w:val="24"/>
      <w:lang w:eastAsia="ru-RU"/>
    </w:rPr>
  </w:style>
  <w:style w:type="character" w:customStyle="1" w:styleId="FontStyle20">
    <w:name w:val="Font Style20"/>
    <w:uiPriority w:val="99"/>
    <w:rsid w:val="00B7213F"/>
    <w:rPr>
      <w:rFonts w:ascii="Times New Roman" w:hAnsi="Times New Roman" w:cs="Times New Roman"/>
      <w:b/>
      <w:bCs/>
      <w:sz w:val="40"/>
      <w:szCs w:val="40"/>
    </w:rPr>
  </w:style>
  <w:style w:type="character" w:customStyle="1" w:styleId="FontStyle21">
    <w:name w:val="Font Style21"/>
    <w:uiPriority w:val="99"/>
    <w:rsid w:val="00B7213F"/>
    <w:rPr>
      <w:rFonts w:ascii="Times New Roman" w:hAnsi="Times New Roman" w:cs="Times New Roman"/>
      <w:b/>
      <w:bCs/>
      <w:sz w:val="40"/>
      <w:szCs w:val="40"/>
    </w:rPr>
  </w:style>
  <w:style w:type="character" w:customStyle="1" w:styleId="FontStyle22">
    <w:name w:val="Font Style22"/>
    <w:uiPriority w:val="99"/>
    <w:rsid w:val="00B7213F"/>
    <w:rPr>
      <w:rFonts w:ascii="Tahoma" w:hAnsi="Tahoma" w:cs="Tahoma"/>
      <w:b/>
      <w:bCs/>
      <w:sz w:val="18"/>
      <w:szCs w:val="18"/>
    </w:rPr>
  </w:style>
  <w:style w:type="paragraph" w:customStyle="1" w:styleId="Style6">
    <w:name w:val="Style6"/>
    <w:basedOn w:val="a"/>
    <w:uiPriority w:val="99"/>
    <w:rsid w:val="00B7213F"/>
    <w:pPr>
      <w:widowControl w:val="0"/>
      <w:suppressAutoHyphens w:val="0"/>
      <w:autoSpaceDE w:val="0"/>
      <w:autoSpaceDN w:val="0"/>
      <w:adjustRightInd w:val="0"/>
      <w:spacing w:after="0" w:line="230" w:lineRule="exact"/>
    </w:pPr>
    <w:rPr>
      <w:rFonts w:ascii="Tahoma" w:eastAsia="Times New Roman" w:hAnsi="Tahoma" w:cs="Tahoma"/>
      <w:sz w:val="24"/>
      <w:szCs w:val="24"/>
      <w:lang w:eastAsia="ru-RU"/>
    </w:rPr>
  </w:style>
  <w:style w:type="paragraph" w:customStyle="1" w:styleId="Style13">
    <w:name w:val="Style13"/>
    <w:basedOn w:val="a"/>
    <w:uiPriority w:val="99"/>
    <w:rsid w:val="00B7213F"/>
    <w:pPr>
      <w:widowControl w:val="0"/>
      <w:suppressAutoHyphens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24">
    <w:name w:val="Font Style24"/>
    <w:uiPriority w:val="99"/>
    <w:rsid w:val="00B7213F"/>
    <w:rPr>
      <w:rFonts w:ascii="Times New Roman" w:hAnsi="Times New Roman" w:cs="Times New Roman"/>
      <w:b/>
      <w:bCs/>
      <w:i/>
      <w:iCs/>
      <w:spacing w:val="30"/>
      <w:sz w:val="14"/>
      <w:szCs w:val="14"/>
    </w:rPr>
  </w:style>
  <w:style w:type="character" w:customStyle="1" w:styleId="FontStyle25">
    <w:name w:val="Font Style25"/>
    <w:uiPriority w:val="99"/>
    <w:rsid w:val="00B7213F"/>
    <w:rPr>
      <w:rFonts w:ascii="Bookman Old Style" w:hAnsi="Bookman Old Style" w:cs="Bookman Old Style"/>
      <w:spacing w:val="-30"/>
      <w:sz w:val="28"/>
      <w:szCs w:val="28"/>
    </w:rPr>
  </w:style>
  <w:style w:type="character" w:customStyle="1" w:styleId="FontStyle26">
    <w:name w:val="Font Style26"/>
    <w:uiPriority w:val="99"/>
    <w:rsid w:val="00B7213F"/>
    <w:rPr>
      <w:rFonts w:ascii="Times New Roman" w:hAnsi="Times New Roman" w:cs="Times New Roman"/>
      <w:sz w:val="18"/>
      <w:szCs w:val="18"/>
    </w:rPr>
  </w:style>
  <w:style w:type="character" w:customStyle="1" w:styleId="FontStyle27">
    <w:name w:val="Font Style27"/>
    <w:uiPriority w:val="99"/>
    <w:rsid w:val="00B7213F"/>
    <w:rPr>
      <w:rFonts w:ascii="Times New Roman" w:hAnsi="Times New Roman" w:cs="Times New Roman"/>
      <w:i/>
      <w:iCs/>
      <w:sz w:val="18"/>
      <w:szCs w:val="18"/>
    </w:rPr>
  </w:style>
  <w:style w:type="character" w:customStyle="1" w:styleId="FontStyle28">
    <w:name w:val="Font Style28"/>
    <w:uiPriority w:val="99"/>
    <w:rsid w:val="00B7213F"/>
    <w:rPr>
      <w:rFonts w:ascii="Times New Roman" w:hAnsi="Times New Roman" w:cs="Times New Roman"/>
      <w:sz w:val="24"/>
      <w:szCs w:val="24"/>
    </w:rPr>
  </w:style>
  <w:style w:type="character" w:customStyle="1" w:styleId="no-wikidata">
    <w:name w:val="no-wikidata"/>
    <w:uiPriority w:val="99"/>
    <w:rsid w:val="00C20D54"/>
    <w:rPr>
      <w:rFonts w:cs="Times New Roman"/>
    </w:rPr>
  </w:style>
  <w:style w:type="character" w:customStyle="1" w:styleId="wikidata-claim">
    <w:name w:val="wikidata-claim"/>
    <w:uiPriority w:val="99"/>
    <w:rsid w:val="00C20D54"/>
    <w:rPr>
      <w:rFonts w:cs="Times New Roman"/>
    </w:rPr>
  </w:style>
  <w:style w:type="character" w:customStyle="1" w:styleId="wikidata-snak">
    <w:name w:val="wikidata-snak"/>
    <w:uiPriority w:val="99"/>
    <w:rsid w:val="00C20D54"/>
    <w:rPr>
      <w:rFonts w:cs="Times New Roman"/>
    </w:rPr>
  </w:style>
  <w:style w:type="character" w:customStyle="1" w:styleId="bday">
    <w:name w:val="bday"/>
    <w:uiPriority w:val="99"/>
    <w:rsid w:val="00C20D54"/>
    <w:rPr>
      <w:rFonts w:cs="Times New Roman"/>
    </w:rPr>
  </w:style>
  <w:style w:type="character" w:customStyle="1" w:styleId="dday">
    <w:name w:val="dday"/>
    <w:uiPriority w:val="99"/>
    <w:rsid w:val="00C20D54"/>
    <w:rPr>
      <w:rFonts w:cs="Times New Roman"/>
    </w:rPr>
  </w:style>
  <w:style w:type="character" w:customStyle="1" w:styleId="nowrap1">
    <w:name w:val="nowrap1"/>
    <w:uiPriority w:val="99"/>
    <w:rsid w:val="00C20D54"/>
    <w:rPr>
      <w:rFonts w:cs="Times New Roman"/>
    </w:rPr>
  </w:style>
  <w:style w:type="character" w:customStyle="1" w:styleId="iw">
    <w:name w:val="iw"/>
    <w:uiPriority w:val="99"/>
    <w:rsid w:val="00C20D5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5357680">
      <w:marLeft w:val="0"/>
      <w:marRight w:val="0"/>
      <w:marTop w:val="0"/>
      <w:marBottom w:val="0"/>
      <w:divBdr>
        <w:top w:val="none" w:sz="0" w:space="0" w:color="auto"/>
        <w:left w:val="none" w:sz="0" w:space="0" w:color="auto"/>
        <w:bottom w:val="none" w:sz="0" w:space="0" w:color="auto"/>
        <w:right w:val="none" w:sz="0" w:space="0" w:color="auto"/>
      </w:divBdr>
    </w:div>
    <w:div w:id="265357681">
      <w:marLeft w:val="0"/>
      <w:marRight w:val="0"/>
      <w:marTop w:val="0"/>
      <w:marBottom w:val="0"/>
      <w:divBdr>
        <w:top w:val="none" w:sz="0" w:space="0" w:color="auto"/>
        <w:left w:val="none" w:sz="0" w:space="0" w:color="auto"/>
        <w:bottom w:val="none" w:sz="0" w:space="0" w:color="auto"/>
        <w:right w:val="none" w:sz="0" w:space="0" w:color="auto"/>
      </w:divBdr>
    </w:div>
    <w:div w:id="265357682">
      <w:marLeft w:val="0"/>
      <w:marRight w:val="0"/>
      <w:marTop w:val="0"/>
      <w:marBottom w:val="0"/>
      <w:divBdr>
        <w:top w:val="none" w:sz="0" w:space="0" w:color="auto"/>
        <w:left w:val="none" w:sz="0" w:space="0" w:color="auto"/>
        <w:bottom w:val="none" w:sz="0" w:space="0" w:color="auto"/>
        <w:right w:val="none" w:sz="0" w:space="0" w:color="auto"/>
      </w:divBdr>
    </w:div>
    <w:div w:id="265357683">
      <w:marLeft w:val="0"/>
      <w:marRight w:val="0"/>
      <w:marTop w:val="0"/>
      <w:marBottom w:val="0"/>
      <w:divBdr>
        <w:top w:val="none" w:sz="0" w:space="0" w:color="auto"/>
        <w:left w:val="none" w:sz="0" w:space="0" w:color="auto"/>
        <w:bottom w:val="none" w:sz="0" w:space="0" w:color="auto"/>
        <w:right w:val="none" w:sz="0" w:space="0" w:color="auto"/>
      </w:divBdr>
    </w:div>
    <w:div w:id="265357685">
      <w:marLeft w:val="0"/>
      <w:marRight w:val="0"/>
      <w:marTop w:val="0"/>
      <w:marBottom w:val="0"/>
      <w:divBdr>
        <w:top w:val="none" w:sz="0" w:space="0" w:color="auto"/>
        <w:left w:val="none" w:sz="0" w:space="0" w:color="auto"/>
        <w:bottom w:val="none" w:sz="0" w:space="0" w:color="auto"/>
        <w:right w:val="none" w:sz="0" w:space="0" w:color="auto"/>
      </w:divBdr>
    </w:div>
    <w:div w:id="265357686">
      <w:marLeft w:val="0"/>
      <w:marRight w:val="0"/>
      <w:marTop w:val="0"/>
      <w:marBottom w:val="0"/>
      <w:divBdr>
        <w:top w:val="none" w:sz="0" w:space="0" w:color="auto"/>
        <w:left w:val="none" w:sz="0" w:space="0" w:color="auto"/>
        <w:bottom w:val="none" w:sz="0" w:space="0" w:color="auto"/>
        <w:right w:val="none" w:sz="0" w:space="0" w:color="auto"/>
      </w:divBdr>
    </w:div>
    <w:div w:id="265357688">
      <w:marLeft w:val="0"/>
      <w:marRight w:val="0"/>
      <w:marTop w:val="0"/>
      <w:marBottom w:val="0"/>
      <w:divBdr>
        <w:top w:val="none" w:sz="0" w:space="0" w:color="auto"/>
        <w:left w:val="none" w:sz="0" w:space="0" w:color="auto"/>
        <w:bottom w:val="none" w:sz="0" w:space="0" w:color="auto"/>
        <w:right w:val="none" w:sz="0" w:space="0" w:color="auto"/>
      </w:divBdr>
    </w:div>
    <w:div w:id="265357689">
      <w:marLeft w:val="0"/>
      <w:marRight w:val="0"/>
      <w:marTop w:val="0"/>
      <w:marBottom w:val="0"/>
      <w:divBdr>
        <w:top w:val="none" w:sz="0" w:space="0" w:color="auto"/>
        <w:left w:val="none" w:sz="0" w:space="0" w:color="auto"/>
        <w:bottom w:val="none" w:sz="0" w:space="0" w:color="auto"/>
        <w:right w:val="none" w:sz="0" w:space="0" w:color="auto"/>
      </w:divBdr>
    </w:div>
    <w:div w:id="265357691">
      <w:marLeft w:val="0"/>
      <w:marRight w:val="0"/>
      <w:marTop w:val="0"/>
      <w:marBottom w:val="0"/>
      <w:divBdr>
        <w:top w:val="none" w:sz="0" w:space="0" w:color="auto"/>
        <w:left w:val="none" w:sz="0" w:space="0" w:color="auto"/>
        <w:bottom w:val="none" w:sz="0" w:space="0" w:color="auto"/>
        <w:right w:val="none" w:sz="0" w:space="0" w:color="auto"/>
      </w:divBdr>
    </w:div>
    <w:div w:id="265357692">
      <w:marLeft w:val="0"/>
      <w:marRight w:val="0"/>
      <w:marTop w:val="0"/>
      <w:marBottom w:val="0"/>
      <w:divBdr>
        <w:top w:val="none" w:sz="0" w:space="0" w:color="auto"/>
        <w:left w:val="none" w:sz="0" w:space="0" w:color="auto"/>
        <w:bottom w:val="none" w:sz="0" w:space="0" w:color="auto"/>
        <w:right w:val="none" w:sz="0" w:space="0" w:color="auto"/>
      </w:divBdr>
    </w:div>
    <w:div w:id="265357693">
      <w:marLeft w:val="0"/>
      <w:marRight w:val="0"/>
      <w:marTop w:val="0"/>
      <w:marBottom w:val="0"/>
      <w:divBdr>
        <w:top w:val="none" w:sz="0" w:space="0" w:color="auto"/>
        <w:left w:val="none" w:sz="0" w:space="0" w:color="auto"/>
        <w:bottom w:val="none" w:sz="0" w:space="0" w:color="auto"/>
        <w:right w:val="none" w:sz="0" w:space="0" w:color="auto"/>
      </w:divBdr>
    </w:div>
    <w:div w:id="265357694">
      <w:marLeft w:val="0"/>
      <w:marRight w:val="0"/>
      <w:marTop w:val="0"/>
      <w:marBottom w:val="0"/>
      <w:divBdr>
        <w:top w:val="none" w:sz="0" w:space="0" w:color="auto"/>
        <w:left w:val="none" w:sz="0" w:space="0" w:color="auto"/>
        <w:bottom w:val="none" w:sz="0" w:space="0" w:color="auto"/>
        <w:right w:val="none" w:sz="0" w:space="0" w:color="auto"/>
      </w:divBdr>
      <w:divsChild>
        <w:div w:id="265357721">
          <w:marLeft w:val="0"/>
          <w:marRight w:val="0"/>
          <w:marTop w:val="0"/>
          <w:marBottom w:val="0"/>
          <w:divBdr>
            <w:top w:val="none" w:sz="0" w:space="0" w:color="auto"/>
            <w:left w:val="none" w:sz="0" w:space="0" w:color="auto"/>
            <w:bottom w:val="none" w:sz="0" w:space="0" w:color="auto"/>
            <w:right w:val="none" w:sz="0" w:space="0" w:color="auto"/>
          </w:divBdr>
        </w:div>
      </w:divsChild>
    </w:div>
    <w:div w:id="265357696">
      <w:marLeft w:val="0"/>
      <w:marRight w:val="0"/>
      <w:marTop w:val="0"/>
      <w:marBottom w:val="0"/>
      <w:divBdr>
        <w:top w:val="none" w:sz="0" w:space="0" w:color="auto"/>
        <w:left w:val="none" w:sz="0" w:space="0" w:color="auto"/>
        <w:bottom w:val="none" w:sz="0" w:space="0" w:color="auto"/>
        <w:right w:val="none" w:sz="0" w:space="0" w:color="auto"/>
      </w:divBdr>
    </w:div>
    <w:div w:id="265357698">
      <w:marLeft w:val="0"/>
      <w:marRight w:val="0"/>
      <w:marTop w:val="0"/>
      <w:marBottom w:val="0"/>
      <w:divBdr>
        <w:top w:val="none" w:sz="0" w:space="0" w:color="auto"/>
        <w:left w:val="none" w:sz="0" w:space="0" w:color="auto"/>
        <w:bottom w:val="none" w:sz="0" w:space="0" w:color="auto"/>
        <w:right w:val="none" w:sz="0" w:space="0" w:color="auto"/>
      </w:divBdr>
    </w:div>
    <w:div w:id="265357700">
      <w:marLeft w:val="0"/>
      <w:marRight w:val="0"/>
      <w:marTop w:val="0"/>
      <w:marBottom w:val="0"/>
      <w:divBdr>
        <w:top w:val="none" w:sz="0" w:space="0" w:color="auto"/>
        <w:left w:val="none" w:sz="0" w:space="0" w:color="auto"/>
        <w:bottom w:val="none" w:sz="0" w:space="0" w:color="auto"/>
        <w:right w:val="none" w:sz="0" w:space="0" w:color="auto"/>
      </w:divBdr>
    </w:div>
    <w:div w:id="265357701">
      <w:marLeft w:val="0"/>
      <w:marRight w:val="0"/>
      <w:marTop w:val="0"/>
      <w:marBottom w:val="0"/>
      <w:divBdr>
        <w:top w:val="none" w:sz="0" w:space="0" w:color="auto"/>
        <w:left w:val="none" w:sz="0" w:space="0" w:color="auto"/>
        <w:bottom w:val="none" w:sz="0" w:space="0" w:color="auto"/>
        <w:right w:val="none" w:sz="0" w:space="0" w:color="auto"/>
      </w:divBdr>
    </w:div>
    <w:div w:id="265357702">
      <w:marLeft w:val="0"/>
      <w:marRight w:val="0"/>
      <w:marTop w:val="0"/>
      <w:marBottom w:val="0"/>
      <w:divBdr>
        <w:top w:val="none" w:sz="0" w:space="0" w:color="auto"/>
        <w:left w:val="none" w:sz="0" w:space="0" w:color="auto"/>
        <w:bottom w:val="none" w:sz="0" w:space="0" w:color="auto"/>
        <w:right w:val="none" w:sz="0" w:space="0" w:color="auto"/>
      </w:divBdr>
    </w:div>
    <w:div w:id="265357703">
      <w:marLeft w:val="0"/>
      <w:marRight w:val="0"/>
      <w:marTop w:val="0"/>
      <w:marBottom w:val="0"/>
      <w:divBdr>
        <w:top w:val="none" w:sz="0" w:space="0" w:color="auto"/>
        <w:left w:val="none" w:sz="0" w:space="0" w:color="auto"/>
        <w:bottom w:val="none" w:sz="0" w:space="0" w:color="auto"/>
        <w:right w:val="none" w:sz="0" w:space="0" w:color="auto"/>
      </w:divBdr>
      <w:divsChild>
        <w:div w:id="265357690">
          <w:marLeft w:val="0"/>
          <w:marRight w:val="0"/>
          <w:marTop w:val="0"/>
          <w:marBottom w:val="0"/>
          <w:divBdr>
            <w:top w:val="none" w:sz="0" w:space="0" w:color="auto"/>
            <w:left w:val="none" w:sz="0" w:space="0" w:color="auto"/>
            <w:bottom w:val="none" w:sz="0" w:space="0" w:color="auto"/>
            <w:right w:val="none" w:sz="0" w:space="0" w:color="auto"/>
          </w:divBdr>
          <w:divsChild>
            <w:div w:id="265357776">
              <w:marLeft w:val="0"/>
              <w:marRight w:val="0"/>
              <w:marTop w:val="0"/>
              <w:marBottom w:val="0"/>
              <w:divBdr>
                <w:top w:val="none" w:sz="0" w:space="0" w:color="auto"/>
                <w:left w:val="none" w:sz="0" w:space="0" w:color="auto"/>
                <w:bottom w:val="none" w:sz="0" w:space="0" w:color="auto"/>
                <w:right w:val="none" w:sz="0" w:space="0" w:color="auto"/>
              </w:divBdr>
              <w:divsChild>
                <w:div w:id="26535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357705">
      <w:marLeft w:val="0"/>
      <w:marRight w:val="0"/>
      <w:marTop w:val="0"/>
      <w:marBottom w:val="0"/>
      <w:divBdr>
        <w:top w:val="none" w:sz="0" w:space="0" w:color="auto"/>
        <w:left w:val="none" w:sz="0" w:space="0" w:color="auto"/>
        <w:bottom w:val="none" w:sz="0" w:space="0" w:color="auto"/>
        <w:right w:val="none" w:sz="0" w:space="0" w:color="auto"/>
      </w:divBdr>
      <w:divsChild>
        <w:div w:id="265357747">
          <w:marLeft w:val="0"/>
          <w:marRight w:val="0"/>
          <w:marTop w:val="0"/>
          <w:marBottom w:val="0"/>
          <w:divBdr>
            <w:top w:val="none" w:sz="0" w:space="0" w:color="auto"/>
            <w:left w:val="none" w:sz="0" w:space="0" w:color="auto"/>
            <w:bottom w:val="none" w:sz="0" w:space="0" w:color="auto"/>
            <w:right w:val="none" w:sz="0" w:space="0" w:color="auto"/>
          </w:divBdr>
          <w:divsChild>
            <w:div w:id="265357742">
              <w:marLeft w:val="0"/>
              <w:marRight w:val="0"/>
              <w:marTop w:val="0"/>
              <w:marBottom w:val="0"/>
              <w:divBdr>
                <w:top w:val="none" w:sz="0" w:space="0" w:color="auto"/>
                <w:left w:val="none" w:sz="0" w:space="0" w:color="auto"/>
                <w:bottom w:val="none" w:sz="0" w:space="0" w:color="auto"/>
                <w:right w:val="none" w:sz="0" w:space="0" w:color="auto"/>
              </w:divBdr>
              <w:divsChild>
                <w:div w:id="265357697">
                  <w:marLeft w:val="0"/>
                  <w:marRight w:val="0"/>
                  <w:marTop w:val="0"/>
                  <w:marBottom w:val="0"/>
                  <w:divBdr>
                    <w:top w:val="none" w:sz="0" w:space="0" w:color="auto"/>
                    <w:left w:val="none" w:sz="0" w:space="0" w:color="auto"/>
                    <w:bottom w:val="none" w:sz="0" w:space="0" w:color="auto"/>
                    <w:right w:val="none" w:sz="0" w:space="0" w:color="auto"/>
                  </w:divBdr>
                  <w:divsChild>
                    <w:div w:id="265357800">
                      <w:marLeft w:val="0"/>
                      <w:marRight w:val="0"/>
                      <w:marTop w:val="0"/>
                      <w:marBottom w:val="0"/>
                      <w:divBdr>
                        <w:top w:val="none" w:sz="0" w:space="0" w:color="auto"/>
                        <w:left w:val="none" w:sz="0" w:space="0" w:color="auto"/>
                        <w:bottom w:val="single" w:sz="48" w:space="18" w:color="000077"/>
                        <w:right w:val="none" w:sz="0" w:space="0" w:color="auto"/>
                      </w:divBdr>
                    </w:div>
                  </w:divsChild>
                </w:div>
              </w:divsChild>
            </w:div>
          </w:divsChild>
        </w:div>
      </w:divsChild>
    </w:div>
    <w:div w:id="265357708">
      <w:marLeft w:val="0"/>
      <w:marRight w:val="0"/>
      <w:marTop w:val="0"/>
      <w:marBottom w:val="0"/>
      <w:divBdr>
        <w:top w:val="none" w:sz="0" w:space="0" w:color="auto"/>
        <w:left w:val="none" w:sz="0" w:space="0" w:color="auto"/>
        <w:bottom w:val="none" w:sz="0" w:space="0" w:color="auto"/>
        <w:right w:val="none" w:sz="0" w:space="0" w:color="auto"/>
      </w:divBdr>
    </w:div>
    <w:div w:id="265357709">
      <w:marLeft w:val="0"/>
      <w:marRight w:val="0"/>
      <w:marTop w:val="0"/>
      <w:marBottom w:val="0"/>
      <w:divBdr>
        <w:top w:val="none" w:sz="0" w:space="0" w:color="auto"/>
        <w:left w:val="none" w:sz="0" w:space="0" w:color="auto"/>
        <w:bottom w:val="none" w:sz="0" w:space="0" w:color="auto"/>
        <w:right w:val="none" w:sz="0" w:space="0" w:color="auto"/>
      </w:divBdr>
      <w:divsChild>
        <w:div w:id="265357687">
          <w:marLeft w:val="0"/>
          <w:marRight w:val="0"/>
          <w:marTop w:val="0"/>
          <w:marBottom w:val="0"/>
          <w:divBdr>
            <w:top w:val="none" w:sz="0" w:space="0" w:color="auto"/>
            <w:left w:val="none" w:sz="0" w:space="0" w:color="auto"/>
            <w:bottom w:val="none" w:sz="0" w:space="0" w:color="auto"/>
            <w:right w:val="none" w:sz="0" w:space="0" w:color="auto"/>
          </w:divBdr>
          <w:divsChild>
            <w:div w:id="265357730">
              <w:marLeft w:val="0"/>
              <w:marRight w:val="0"/>
              <w:marTop w:val="0"/>
              <w:marBottom w:val="0"/>
              <w:divBdr>
                <w:top w:val="none" w:sz="0" w:space="0" w:color="auto"/>
                <w:left w:val="none" w:sz="0" w:space="0" w:color="auto"/>
                <w:bottom w:val="none" w:sz="0" w:space="0" w:color="auto"/>
                <w:right w:val="none" w:sz="0" w:space="0" w:color="auto"/>
              </w:divBdr>
              <w:divsChild>
                <w:div w:id="265357735">
                  <w:marLeft w:val="0"/>
                  <w:marRight w:val="0"/>
                  <w:marTop w:val="0"/>
                  <w:marBottom w:val="0"/>
                  <w:divBdr>
                    <w:top w:val="none" w:sz="0" w:space="0" w:color="auto"/>
                    <w:left w:val="none" w:sz="0" w:space="0" w:color="auto"/>
                    <w:bottom w:val="none" w:sz="0" w:space="0" w:color="auto"/>
                    <w:right w:val="none" w:sz="0" w:space="0" w:color="auto"/>
                  </w:divBdr>
                </w:div>
                <w:div w:id="26535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357710">
      <w:marLeft w:val="0"/>
      <w:marRight w:val="0"/>
      <w:marTop w:val="0"/>
      <w:marBottom w:val="0"/>
      <w:divBdr>
        <w:top w:val="none" w:sz="0" w:space="0" w:color="auto"/>
        <w:left w:val="none" w:sz="0" w:space="0" w:color="auto"/>
        <w:bottom w:val="none" w:sz="0" w:space="0" w:color="auto"/>
        <w:right w:val="none" w:sz="0" w:space="0" w:color="auto"/>
      </w:divBdr>
    </w:div>
    <w:div w:id="265357711">
      <w:marLeft w:val="0"/>
      <w:marRight w:val="0"/>
      <w:marTop w:val="0"/>
      <w:marBottom w:val="0"/>
      <w:divBdr>
        <w:top w:val="none" w:sz="0" w:space="0" w:color="auto"/>
        <w:left w:val="none" w:sz="0" w:space="0" w:color="auto"/>
        <w:bottom w:val="none" w:sz="0" w:space="0" w:color="auto"/>
        <w:right w:val="none" w:sz="0" w:space="0" w:color="auto"/>
      </w:divBdr>
    </w:div>
    <w:div w:id="265357712">
      <w:marLeft w:val="0"/>
      <w:marRight w:val="0"/>
      <w:marTop w:val="0"/>
      <w:marBottom w:val="0"/>
      <w:divBdr>
        <w:top w:val="none" w:sz="0" w:space="0" w:color="auto"/>
        <w:left w:val="none" w:sz="0" w:space="0" w:color="auto"/>
        <w:bottom w:val="none" w:sz="0" w:space="0" w:color="auto"/>
        <w:right w:val="none" w:sz="0" w:space="0" w:color="auto"/>
      </w:divBdr>
    </w:div>
    <w:div w:id="265357714">
      <w:marLeft w:val="0"/>
      <w:marRight w:val="0"/>
      <w:marTop w:val="0"/>
      <w:marBottom w:val="0"/>
      <w:divBdr>
        <w:top w:val="none" w:sz="0" w:space="0" w:color="auto"/>
        <w:left w:val="none" w:sz="0" w:space="0" w:color="auto"/>
        <w:bottom w:val="none" w:sz="0" w:space="0" w:color="auto"/>
        <w:right w:val="none" w:sz="0" w:space="0" w:color="auto"/>
      </w:divBdr>
    </w:div>
    <w:div w:id="265357715">
      <w:marLeft w:val="0"/>
      <w:marRight w:val="0"/>
      <w:marTop w:val="0"/>
      <w:marBottom w:val="0"/>
      <w:divBdr>
        <w:top w:val="none" w:sz="0" w:space="0" w:color="auto"/>
        <w:left w:val="none" w:sz="0" w:space="0" w:color="auto"/>
        <w:bottom w:val="none" w:sz="0" w:space="0" w:color="auto"/>
        <w:right w:val="none" w:sz="0" w:space="0" w:color="auto"/>
      </w:divBdr>
    </w:div>
    <w:div w:id="265357716">
      <w:marLeft w:val="0"/>
      <w:marRight w:val="0"/>
      <w:marTop w:val="0"/>
      <w:marBottom w:val="0"/>
      <w:divBdr>
        <w:top w:val="none" w:sz="0" w:space="0" w:color="auto"/>
        <w:left w:val="none" w:sz="0" w:space="0" w:color="auto"/>
        <w:bottom w:val="none" w:sz="0" w:space="0" w:color="auto"/>
        <w:right w:val="none" w:sz="0" w:space="0" w:color="auto"/>
      </w:divBdr>
    </w:div>
    <w:div w:id="265357717">
      <w:marLeft w:val="0"/>
      <w:marRight w:val="0"/>
      <w:marTop w:val="0"/>
      <w:marBottom w:val="0"/>
      <w:divBdr>
        <w:top w:val="none" w:sz="0" w:space="0" w:color="auto"/>
        <w:left w:val="none" w:sz="0" w:space="0" w:color="auto"/>
        <w:bottom w:val="none" w:sz="0" w:space="0" w:color="auto"/>
        <w:right w:val="none" w:sz="0" w:space="0" w:color="auto"/>
      </w:divBdr>
      <w:divsChild>
        <w:div w:id="265357779">
          <w:marLeft w:val="0"/>
          <w:marRight w:val="0"/>
          <w:marTop w:val="0"/>
          <w:marBottom w:val="0"/>
          <w:divBdr>
            <w:top w:val="none" w:sz="0" w:space="0" w:color="auto"/>
            <w:left w:val="none" w:sz="0" w:space="0" w:color="auto"/>
            <w:bottom w:val="none" w:sz="0" w:space="0" w:color="auto"/>
            <w:right w:val="none" w:sz="0" w:space="0" w:color="auto"/>
          </w:divBdr>
          <w:divsChild>
            <w:div w:id="265357739">
              <w:marLeft w:val="0"/>
              <w:marRight w:val="0"/>
              <w:marTop w:val="0"/>
              <w:marBottom w:val="0"/>
              <w:divBdr>
                <w:top w:val="none" w:sz="0" w:space="0" w:color="auto"/>
                <w:left w:val="none" w:sz="0" w:space="0" w:color="auto"/>
                <w:bottom w:val="none" w:sz="0" w:space="0" w:color="auto"/>
                <w:right w:val="none" w:sz="0" w:space="0" w:color="auto"/>
              </w:divBdr>
              <w:divsChild>
                <w:div w:id="26535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357718">
      <w:marLeft w:val="0"/>
      <w:marRight w:val="0"/>
      <w:marTop w:val="0"/>
      <w:marBottom w:val="0"/>
      <w:divBdr>
        <w:top w:val="none" w:sz="0" w:space="0" w:color="auto"/>
        <w:left w:val="none" w:sz="0" w:space="0" w:color="auto"/>
        <w:bottom w:val="none" w:sz="0" w:space="0" w:color="auto"/>
        <w:right w:val="none" w:sz="0" w:space="0" w:color="auto"/>
      </w:divBdr>
      <w:divsChild>
        <w:div w:id="265357785">
          <w:marLeft w:val="0"/>
          <w:marRight w:val="0"/>
          <w:marTop w:val="0"/>
          <w:marBottom w:val="0"/>
          <w:divBdr>
            <w:top w:val="none" w:sz="0" w:space="0" w:color="auto"/>
            <w:left w:val="none" w:sz="0" w:space="0" w:color="auto"/>
            <w:bottom w:val="none" w:sz="0" w:space="0" w:color="auto"/>
            <w:right w:val="none" w:sz="0" w:space="0" w:color="auto"/>
          </w:divBdr>
          <w:divsChild>
            <w:div w:id="265357720">
              <w:marLeft w:val="0"/>
              <w:marRight w:val="0"/>
              <w:marTop w:val="0"/>
              <w:marBottom w:val="0"/>
              <w:divBdr>
                <w:top w:val="none" w:sz="0" w:space="0" w:color="auto"/>
                <w:left w:val="none" w:sz="0" w:space="0" w:color="auto"/>
                <w:bottom w:val="none" w:sz="0" w:space="0" w:color="auto"/>
                <w:right w:val="none" w:sz="0" w:space="0" w:color="auto"/>
              </w:divBdr>
              <w:divsChild>
                <w:div w:id="265357806">
                  <w:marLeft w:val="0"/>
                  <w:marRight w:val="0"/>
                  <w:marTop w:val="0"/>
                  <w:marBottom w:val="0"/>
                  <w:divBdr>
                    <w:top w:val="none" w:sz="0" w:space="0" w:color="auto"/>
                    <w:left w:val="none" w:sz="0" w:space="0" w:color="auto"/>
                    <w:bottom w:val="none" w:sz="0" w:space="0" w:color="auto"/>
                    <w:right w:val="none" w:sz="0" w:space="0" w:color="auto"/>
                  </w:divBdr>
                  <w:divsChild>
                    <w:div w:id="265357795">
                      <w:marLeft w:val="0"/>
                      <w:marRight w:val="0"/>
                      <w:marTop w:val="0"/>
                      <w:marBottom w:val="0"/>
                      <w:divBdr>
                        <w:top w:val="none" w:sz="0" w:space="0" w:color="auto"/>
                        <w:left w:val="none" w:sz="0" w:space="0" w:color="auto"/>
                        <w:bottom w:val="single" w:sz="48" w:space="18" w:color="000077"/>
                        <w:right w:val="none" w:sz="0" w:space="0" w:color="auto"/>
                      </w:divBdr>
                    </w:div>
                  </w:divsChild>
                </w:div>
              </w:divsChild>
            </w:div>
          </w:divsChild>
        </w:div>
      </w:divsChild>
    </w:div>
    <w:div w:id="265357719">
      <w:marLeft w:val="0"/>
      <w:marRight w:val="0"/>
      <w:marTop w:val="0"/>
      <w:marBottom w:val="0"/>
      <w:divBdr>
        <w:top w:val="none" w:sz="0" w:space="0" w:color="auto"/>
        <w:left w:val="none" w:sz="0" w:space="0" w:color="auto"/>
        <w:bottom w:val="none" w:sz="0" w:space="0" w:color="auto"/>
        <w:right w:val="none" w:sz="0" w:space="0" w:color="auto"/>
      </w:divBdr>
    </w:div>
    <w:div w:id="265357722">
      <w:marLeft w:val="0"/>
      <w:marRight w:val="0"/>
      <w:marTop w:val="0"/>
      <w:marBottom w:val="0"/>
      <w:divBdr>
        <w:top w:val="none" w:sz="0" w:space="0" w:color="auto"/>
        <w:left w:val="none" w:sz="0" w:space="0" w:color="auto"/>
        <w:bottom w:val="none" w:sz="0" w:space="0" w:color="auto"/>
        <w:right w:val="none" w:sz="0" w:space="0" w:color="auto"/>
      </w:divBdr>
    </w:div>
    <w:div w:id="265357723">
      <w:marLeft w:val="0"/>
      <w:marRight w:val="0"/>
      <w:marTop w:val="0"/>
      <w:marBottom w:val="0"/>
      <w:divBdr>
        <w:top w:val="none" w:sz="0" w:space="0" w:color="auto"/>
        <w:left w:val="none" w:sz="0" w:space="0" w:color="auto"/>
        <w:bottom w:val="none" w:sz="0" w:space="0" w:color="auto"/>
        <w:right w:val="none" w:sz="0" w:space="0" w:color="auto"/>
      </w:divBdr>
    </w:div>
    <w:div w:id="265357726">
      <w:marLeft w:val="0"/>
      <w:marRight w:val="0"/>
      <w:marTop w:val="0"/>
      <w:marBottom w:val="0"/>
      <w:divBdr>
        <w:top w:val="none" w:sz="0" w:space="0" w:color="auto"/>
        <w:left w:val="none" w:sz="0" w:space="0" w:color="auto"/>
        <w:bottom w:val="none" w:sz="0" w:space="0" w:color="auto"/>
        <w:right w:val="none" w:sz="0" w:space="0" w:color="auto"/>
      </w:divBdr>
      <w:divsChild>
        <w:div w:id="265357789">
          <w:marLeft w:val="0"/>
          <w:marRight w:val="0"/>
          <w:marTop w:val="0"/>
          <w:marBottom w:val="200"/>
          <w:divBdr>
            <w:top w:val="none" w:sz="0" w:space="0" w:color="auto"/>
            <w:left w:val="none" w:sz="0" w:space="0" w:color="auto"/>
            <w:bottom w:val="none" w:sz="0" w:space="0" w:color="auto"/>
            <w:right w:val="none" w:sz="0" w:space="0" w:color="auto"/>
          </w:divBdr>
        </w:div>
      </w:divsChild>
    </w:div>
    <w:div w:id="265357727">
      <w:marLeft w:val="0"/>
      <w:marRight w:val="0"/>
      <w:marTop w:val="0"/>
      <w:marBottom w:val="0"/>
      <w:divBdr>
        <w:top w:val="none" w:sz="0" w:space="0" w:color="auto"/>
        <w:left w:val="none" w:sz="0" w:space="0" w:color="auto"/>
        <w:bottom w:val="none" w:sz="0" w:space="0" w:color="auto"/>
        <w:right w:val="none" w:sz="0" w:space="0" w:color="auto"/>
      </w:divBdr>
    </w:div>
    <w:div w:id="265357728">
      <w:marLeft w:val="0"/>
      <w:marRight w:val="0"/>
      <w:marTop w:val="0"/>
      <w:marBottom w:val="0"/>
      <w:divBdr>
        <w:top w:val="none" w:sz="0" w:space="0" w:color="auto"/>
        <w:left w:val="none" w:sz="0" w:space="0" w:color="auto"/>
        <w:bottom w:val="none" w:sz="0" w:space="0" w:color="auto"/>
        <w:right w:val="none" w:sz="0" w:space="0" w:color="auto"/>
      </w:divBdr>
    </w:div>
    <w:div w:id="265357731">
      <w:marLeft w:val="0"/>
      <w:marRight w:val="0"/>
      <w:marTop w:val="0"/>
      <w:marBottom w:val="0"/>
      <w:divBdr>
        <w:top w:val="none" w:sz="0" w:space="0" w:color="auto"/>
        <w:left w:val="none" w:sz="0" w:space="0" w:color="auto"/>
        <w:bottom w:val="none" w:sz="0" w:space="0" w:color="auto"/>
        <w:right w:val="none" w:sz="0" w:space="0" w:color="auto"/>
      </w:divBdr>
    </w:div>
    <w:div w:id="265357732">
      <w:marLeft w:val="0"/>
      <w:marRight w:val="0"/>
      <w:marTop w:val="0"/>
      <w:marBottom w:val="0"/>
      <w:divBdr>
        <w:top w:val="none" w:sz="0" w:space="0" w:color="auto"/>
        <w:left w:val="none" w:sz="0" w:space="0" w:color="auto"/>
        <w:bottom w:val="none" w:sz="0" w:space="0" w:color="auto"/>
        <w:right w:val="none" w:sz="0" w:space="0" w:color="auto"/>
      </w:divBdr>
    </w:div>
    <w:div w:id="265357733">
      <w:marLeft w:val="0"/>
      <w:marRight w:val="0"/>
      <w:marTop w:val="0"/>
      <w:marBottom w:val="0"/>
      <w:divBdr>
        <w:top w:val="none" w:sz="0" w:space="0" w:color="auto"/>
        <w:left w:val="none" w:sz="0" w:space="0" w:color="auto"/>
        <w:bottom w:val="none" w:sz="0" w:space="0" w:color="auto"/>
        <w:right w:val="none" w:sz="0" w:space="0" w:color="auto"/>
      </w:divBdr>
    </w:div>
    <w:div w:id="265357734">
      <w:marLeft w:val="0"/>
      <w:marRight w:val="0"/>
      <w:marTop w:val="0"/>
      <w:marBottom w:val="0"/>
      <w:divBdr>
        <w:top w:val="none" w:sz="0" w:space="0" w:color="auto"/>
        <w:left w:val="none" w:sz="0" w:space="0" w:color="auto"/>
        <w:bottom w:val="none" w:sz="0" w:space="0" w:color="auto"/>
        <w:right w:val="none" w:sz="0" w:space="0" w:color="auto"/>
      </w:divBdr>
      <w:divsChild>
        <w:div w:id="265357755">
          <w:marLeft w:val="0"/>
          <w:marRight w:val="0"/>
          <w:marTop w:val="0"/>
          <w:marBottom w:val="0"/>
          <w:divBdr>
            <w:top w:val="none" w:sz="0" w:space="0" w:color="auto"/>
            <w:left w:val="none" w:sz="0" w:space="0" w:color="auto"/>
            <w:bottom w:val="none" w:sz="0" w:space="0" w:color="auto"/>
            <w:right w:val="none" w:sz="0" w:space="0" w:color="auto"/>
          </w:divBdr>
          <w:divsChild>
            <w:div w:id="265357749">
              <w:marLeft w:val="0"/>
              <w:marRight w:val="0"/>
              <w:marTop w:val="0"/>
              <w:marBottom w:val="0"/>
              <w:divBdr>
                <w:top w:val="none" w:sz="0" w:space="0" w:color="auto"/>
                <w:left w:val="none" w:sz="0" w:space="0" w:color="auto"/>
                <w:bottom w:val="none" w:sz="0" w:space="0" w:color="auto"/>
                <w:right w:val="none" w:sz="0" w:space="0" w:color="auto"/>
              </w:divBdr>
              <w:divsChild>
                <w:div w:id="265357729">
                  <w:marLeft w:val="0"/>
                  <w:marRight w:val="0"/>
                  <w:marTop w:val="0"/>
                  <w:marBottom w:val="0"/>
                  <w:divBdr>
                    <w:top w:val="none" w:sz="0" w:space="0" w:color="auto"/>
                    <w:left w:val="none" w:sz="0" w:space="0" w:color="auto"/>
                    <w:bottom w:val="none" w:sz="0" w:space="0" w:color="auto"/>
                    <w:right w:val="none" w:sz="0" w:space="0" w:color="auto"/>
                  </w:divBdr>
                  <w:divsChild>
                    <w:div w:id="2653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357738">
      <w:marLeft w:val="0"/>
      <w:marRight w:val="0"/>
      <w:marTop w:val="0"/>
      <w:marBottom w:val="0"/>
      <w:divBdr>
        <w:top w:val="none" w:sz="0" w:space="0" w:color="auto"/>
        <w:left w:val="none" w:sz="0" w:space="0" w:color="auto"/>
        <w:bottom w:val="none" w:sz="0" w:space="0" w:color="auto"/>
        <w:right w:val="none" w:sz="0" w:space="0" w:color="auto"/>
      </w:divBdr>
    </w:div>
    <w:div w:id="265357740">
      <w:marLeft w:val="0"/>
      <w:marRight w:val="0"/>
      <w:marTop w:val="0"/>
      <w:marBottom w:val="0"/>
      <w:divBdr>
        <w:top w:val="none" w:sz="0" w:space="0" w:color="auto"/>
        <w:left w:val="none" w:sz="0" w:space="0" w:color="auto"/>
        <w:bottom w:val="none" w:sz="0" w:space="0" w:color="auto"/>
        <w:right w:val="none" w:sz="0" w:space="0" w:color="auto"/>
      </w:divBdr>
    </w:div>
    <w:div w:id="265357741">
      <w:marLeft w:val="0"/>
      <w:marRight w:val="0"/>
      <w:marTop w:val="0"/>
      <w:marBottom w:val="0"/>
      <w:divBdr>
        <w:top w:val="none" w:sz="0" w:space="0" w:color="auto"/>
        <w:left w:val="none" w:sz="0" w:space="0" w:color="auto"/>
        <w:bottom w:val="none" w:sz="0" w:space="0" w:color="auto"/>
        <w:right w:val="none" w:sz="0" w:space="0" w:color="auto"/>
      </w:divBdr>
    </w:div>
    <w:div w:id="265357743">
      <w:marLeft w:val="0"/>
      <w:marRight w:val="0"/>
      <w:marTop w:val="0"/>
      <w:marBottom w:val="0"/>
      <w:divBdr>
        <w:top w:val="none" w:sz="0" w:space="0" w:color="auto"/>
        <w:left w:val="none" w:sz="0" w:space="0" w:color="auto"/>
        <w:bottom w:val="none" w:sz="0" w:space="0" w:color="auto"/>
        <w:right w:val="none" w:sz="0" w:space="0" w:color="auto"/>
      </w:divBdr>
    </w:div>
    <w:div w:id="265357744">
      <w:marLeft w:val="0"/>
      <w:marRight w:val="0"/>
      <w:marTop w:val="0"/>
      <w:marBottom w:val="0"/>
      <w:divBdr>
        <w:top w:val="none" w:sz="0" w:space="0" w:color="auto"/>
        <w:left w:val="none" w:sz="0" w:space="0" w:color="auto"/>
        <w:bottom w:val="none" w:sz="0" w:space="0" w:color="auto"/>
        <w:right w:val="none" w:sz="0" w:space="0" w:color="auto"/>
      </w:divBdr>
      <w:divsChild>
        <w:div w:id="265357706">
          <w:marLeft w:val="0"/>
          <w:marRight w:val="0"/>
          <w:marTop w:val="0"/>
          <w:marBottom w:val="0"/>
          <w:divBdr>
            <w:top w:val="none" w:sz="0" w:space="0" w:color="auto"/>
            <w:left w:val="none" w:sz="0" w:space="0" w:color="auto"/>
            <w:bottom w:val="none" w:sz="0" w:space="0" w:color="auto"/>
            <w:right w:val="none" w:sz="0" w:space="0" w:color="auto"/>
          </w:divBdr>
        </w:div>
      </w:divsChild>
    </w:div>
    <w:div w:id="265357745">
      <w:marLeft w:val="0"/>
      <w:marRight w:val="0"/>
      <w:marTop w:val="0"/>
      <w:marBottom w:val="0"/>
      <w:divBdr>
        <w:top w:val="none" w:sz="0" w:space="0" w:color="auto"/>
        <w:left w:val="none" w:sz="0" w:space="0" w:color="auto"/>
        <w:bottom w:val="none" w:sz="0" w:space="0" w:color="auto"/>
        <w:right w:val="none" w:sz="0" w:space="0" w:color="auto"/>
      </w:divBdr>
    </w:div>
    <w:div w:id="265357748">
      <w:marLeft w:val="0"/>
      <w:marRight w:val="0"/>
      <w:marTop w:val="0"/>
      <w:marBottom w:val="0"/>
      <w:divBdr>
        <w:top w:val="none" w:sz="0" w:space="0" w:color="auto"/>
        <w:left w:val="none" w:sz="0" w:space="0" w:color="auto"/>
        <w:bottom w:val="none" w:sz="0" w:space="0" w:color="auto"/>
        <w:right w:val="none" w:sz="0" w:space="0" w:color="auto"/>
      </w:divBdr>
    </w:div>
    <w:div w:id="265357751">
      <w:marLeft w:val="0"/>
      <w:marRight w:val="0"/>
      <w:marTop w:val="0"/>
      <w:marBottom w:val="0"/>
      <w:divBdr>
        <w:top w:val="none" w:sz="0" w:space="0" w:color="auto"/>
        <w:left w:val="none" w:sz="0" w:space="0" w:color="auto"/>
        <w:bottom w:val="none" w:sz="0" w:space="0" w:color="auto"/>
        <w:right w:val="none" w:sz="0" w:space="0" w:color="auto"/>
      </w:divBdr>
    </w:div>
    <w:div w:id="265357753">
      <w:marLeft w:val="0"/>
      <w:marRight w:val="0"/>
      <w:marTop w:val="0"/>
      <w:marBottom w:val="0"/>
      <w:divBdr>
        <w:top w:val="none" w:sz="0" w:space="0" w:color="auto"/>
        <w:left w:val="none" w:sz="0" w:space="0" w:color="auto"/>
        <w:bottom w:val="none" w:sz="0" w:space="0" w:color="auto"/>
        <w:right w:val="none" w:sz="0" w:space="0" w:color="auto"/>
      </w:divBdr>
      <w:divsChild>
        <w:div w:id="265357788">
          <w:marLeft w:val="0"/>
          <w:marRight w:val="0"/>
          <w:marTop w:val="0"/>
          <w:marBottom w:val="0"/>
          <w:divBdr>
            <w:top w:val="none" w:sz="0" w:space="0" w:color="auto"/>
            <w:left w:val="none" w:sz="0" w:space="0" w:color="auto"/>
            <w:bottom w:val="none" w:sz="0" w:space="0" w:color="auto"/>
            <w:right w:val="none" w:sz="0" w:space="0" w:color="auto"/>
          </w:divBdr>
          <w:divsChild>
            <w:div w:id="265357793">
              <w:marLeft w:val="0"/>
              <w:marRight w:val="0"/>
              <w:marTop w:val="0"/>
              <w:marBottom w:val="0"/>
              <w:divBdr>
                <w:top w:val="none" w:sz="0" w:space="0" w:color="auto"/>
                <w:left w:val="none" w:sz="0" w:space="0" w:color="auto"/>
                <w:bottom w:val="none" w:sz="0" w:space="0" w:color="auto"/>
                <w:right w:val="none" w:sz="0" w:space="0" w:color="auto"/>
              </w:divBdr>
              <w:divsChild>
                <w:div w:id="265357736">
                  <w:marLeft w:val="0"/>
                  <w:marRight w:val="0"/>
                  <w:marTop w:val="0"/>
                  <w:marBottom w:val="0"/>
                  <w:divBdr>
                    <w:top w:val="none" w:sz="0" w:space="0" w:color="auto"/>
                    <w:left w:val="none" w:sz="0" w:space="0" w:color="auto"/>
                    <w:bottom w:val="none" w:sz="0" w:space="0" w:color="auto"/>
                    <w:right w:val="none" w:sz="0" w:space="0" w:color="auto"/>
                  </w:divBdr>
                  <w:divsChild>
                    <w:div w:id="26535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357754">
      <w:marLeft w:val="0"/>
      <w:marRight w:val="0"/>
      <w:marTop w:val="0"/>
      <w:marBottom w:val="0"/>
      <w:divBdr>
        <w:top w:val="none" w:sz="0" w:space="0" w:color="auto"/>
        <w:left w:val="none" w:sz="0" w:space="0" w:color="auto"/>
        <w:bottom w:val="none" w:sz="0" w:space="0" w:color="auto"/>
        <w:right w:val="none" w:sz="0" w:space="0" w:color="auto"/>
      </w:divBdr>
      <w:divsChild>
        <w:div w:id="265357746">
          <w:marLeft w:val="0"/>
          <w:marRight w:val="0"/>
          <w:marTop w:val="0"/>
          <w:marBottom w:val="0"/>
          <w:divBdr>
            <w:top w:val="none" w:sz="0" w:space="0" w:color="auto"/>
            <w:left w:val="none" w:sz="0" w:space="0" w:color="auto"/>
            <w:bottom w:val="none" w:sz="0" w:space="0" w:color="auto"/>
            <w:right w:val="none" w:sz="0" w:space="0" w:color="auto"/>
          </w:divBdr>
          <w:divsChild>
            <w:div w:id="265357724">
              <w:marLeft w:val="0"/>
              <w:marRight w:val="0"/>
              <w:marTop w:val="0"/>
              <w:marBottom w:val="0"/>
              <w:divBdr>
                <w:top w:val="none" w:sz="0" w:space="0" w:color="auto"/>
                <w:left w:val="none" w:sz="0" w:space="0" w:color="auto"/>
                <w:bottom w:val="none" w:sz="0" w:space="0" w:color="auto"/>
                <w:right w:val="none" w:sz="0" w:space="0" w:color="auto"/>
              </w:divBdr>
              <w:divsChild>
                <w:div w:id="265357725">
                  <w:marLeft w:val="0"/>
                  <w:marRight w:val="0"/>
                  <w:marTop w:val="0"/>
                  <w:marBottom w:val="0"/>
                  <w:divBdr>
                    <w:top w:val="none" w:sz="0" w:space="0" w:color="auto"/>
                    <w:left w:val="none" w:sz="0" w:space="0" w:color="auto"/>
                    <w:bottom w:val="none" w:sz="0" w:space="0" w:color="auto"/>
                    <w:right w:val="none" w:sz="0" w:space="0" w:color="auto"/>
                  </w:divBdr>
                </w:div>
                <w:div w:id="26535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357757">
      <w:marLeft w:val="0"/>
      <w:marRight w:val="0"/>
      <w:marTop w:val="0"/>
      <w:marBottom w:val="0"/>
      <w:divBdr>
        <w:top w:val="none" w:sz="0" w:space="0" w:color="auto"/>
        <w:left w:val="none" w:sz="0" w:space="0" w:color="auto"/>
        <w:bottom w:val="none" w:sz="0" w:space="0" w:color="auto"/>
        <w:right w:val="none" w:sz="0" w:space="0" w:color="auto"/>
      </w:divBdr>
    </w:div>
    <w:div w:id="265357759">
      <w:marLeft w:val="0"/>
      <w:marRight w:val="0"/>
      <w:marTop w:val="0"/>
      <w:marBottom w:val="0"/>
      <w:divBdr>
        <w:top w:val="none" w:sz="0" w:space="0" w:color="auto"/>
        <w:left w:val="none" w:sz="0" w:space="0" w:color="auto"/>
        <w:bottom w:val="none" w:sz="0" w:space="0" w:color="auto"/>
        <w:right w:val="none" w:sz="0" w:space="0" w:color="auto"/>
      </w:divBdr>
    </w:div>
    <w:div w:id="265357760">
      <w:marLeft w:val="0"/>
      <w:marRight w:val="0"/>
      <w:marTop w:val="0"/>
      <w:marBottom w:val="0"/>
      <w:divBdr>
        <w:top w:val="none" w:sz="0" w:space="0" w:color="auto"/>
        <w:left w:val="none" w:sz="0" w:space="0" w:color="auto"/>
        <w:bottom w:val="none" w:sz="0" w:space="0" w:color="auto"/>
        <w:right w:val="none" w:sz="0" w:space="0" w:color="auto"/>
      </w:divBdr>
    </w:div>
    <w:div w:id="265357762">
      <w:marLeft w:val="0"/>
      <w:marRight w:val="0"/>
      <w:marTop w:val="0"/>
      <w:marBottom w:val="0"/>
      <w:divBdr>
        <w:top w:val="none" w:sz="0" w:space="0" w:color="auto"/>
        <w:left w:val="none" w:sz="0" w:space="0" w:color="auto"/>
        <w:bottom w:val="none" w:sz="0" w:space="0" w:color="auto"/>
        <w:right w:val="none" w:sz="0" w:space="0" w:color="auto"/>
      </w:divBdr>
    </w:div>
    <w:div w:id="265357763">
      <w:marLeft w:val="0"/>
      <w:marRight w:val="0"/>
      <w:marTop w:val="0"/>
      <w:marBottom w:val="0"/>
      <w:divBdr>
        <w:top w:val="none" w:sz="0" w:space="0" w:color="auto"/>
        <w:left w:val="none" w:sz="0" w:space="0" w:color="auto"/>
        <w:bottom w:val="none" w:sz="0" w:space="0" w:color="auto"/>
        <w:right w:val="none" w:sz="0" w:space="0" w:color="auto"/>
      </w:divBdr>
      <w:divsChild>
        <w:div w:id="265357704">
          <w:marLeft w:val="0"/>
          <w:marRight w:val="0"/>
          <w:marTop w:val="0"/>
          <w:marBottom w:val="0"/>
          <w:divBdr>
            <w:top w:val="none" w:sz="0" w:space="0" w:color="auto"/>
            <w:left w:val="none" w:sz="0" w:space="0" w:color="auto"/>
            <w:bottom w:val="none" w:sz="0" w:space="0" w:color="auto"/>
            <w:right w:val="none" w:sz="0" w:space="0" w:color="auto"/>
          </w:divBdr>
          <w:divsChild>
            <w:div w:id="265357695">
              <w:marLeft w:val="0"/>
              <w:marRight w:val="0"/>
              <w:marTop w:val="0"/>
              <w:marBottom w:val="0"/>
              <w:divBdr>
                <w:top w:val="none" w:sz="0" w:space="0" w:color="auto"/>
                <w:left w:val="none" w:sz="0" w:space="0" w:color="auto"/>
                <w:bottom w:val="none" w:sz="0" w:space="0" w:color="auto"/>
                <w:right w:val="none" w:sz="0" w:space="0" w:color="auto"/>
              </w:divBdr>
              <w:divsChild>
                <w:div w:id="26535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357764">
      <w:marLeft w:val="0"/>
      <w:marRight w:val="0"/>
      <w:marTop w:val="0"/>
      <w:marBottom w:val="0"/>
      <w:divBdr>
        <w:top w:val="none" w:sz="0" w:space="0" w:color="auto"/>
        <w:left w:val="none" w:sz="0" w:space="0" w:color="auto"/>
        <w:bottom w:val="none" w:sz="0" w:space="0" w:color="auto"/>
        <w:right w:val="none" w:sz="0" w:space="0" w:color="auto"/>
      </w:divBdr>
    </w:div>
    <w:div w:id="265357765">
      <w:marLeft w:val="0"/>
      <w:marRight w:val="0"/>
      <w:marTop w:val="0"/>
      <w:marBottom w:val="0"/>
      <w:divBdr>
        <w:top w:val="none" w:sz="0" w:space="0" w:color="auto"/>
        <w:left w:val="none" w:sz="0" w:space="0" w:color="auto"/>
        <w:bottom w:val="none" w:sz="0" w:space="0" w:color="auto"/>
        <w:right w:val="none" w:sz="0" w:space="0" w:color="auto"/>
      </w:divBdr>
    </w:div>
    <w:div w:id="265357766">
      <w:marLeft w:val="0"/>
      <w:marRight w:val="0"/>
      <w:marTop w:val="0"/>
      <w:marBottom w:val="0"/>
      <w:divBdr>
        <w:top w:val="none" w:sz="0" w:space="0" w:color="auto"/>
        <w:left w:val="none" w:sz="0" w:space="0" w:color="auto"/>
        <w:bottom w:val="none" w:sz="0" w:space="0" w:color="auto"/>
        <w:right w:val="none" w:sz="0" w:space="0" w:color="auto"/>
      </w:divBdr>
    </w:div>
    <w:div w:id="265357767">
      <w:marLeft w:val="0"/>
      <w:marRight w:val="0"/>
      <w:marTop w:val="0"/>
      <w:marBottom w:val="0"/>
      <w:divBdr>
        <w:top w:val="none" w:sz="0" w:space="0" w:color="auto"/>
        <w:left w:val="none" w:sz="0" w:space="0" w:color="auto"/>
        <w:bottom w:val="none" w:sz="0" w:space="0" w:color="auto"/>
        <w:right w:val="none" w:sz="0" w:space="0" w:color="auto"/>
      </w:divBdr>
    </w:div>
    <w:div w:id="265357768">
      <w:marLeft w:val="0"/>
      <w:marRight w:val="0"/>
      <w:marTop w:val="0"/>
      <w:marBottom w:val="0"/>
      <w:divBdr>
        <w:top w:val="none" w:sz="0" w:space="0" w:color="auto"/>
        <w:left w:val="none" w:sz="0" w:space="0" w:color="auto"/>
        <w:bottom w:val="none" w:sz="0" w:space="0" w:color="auto"/>
        <w:right w:val="none" w:sz="0" w:space="0" w:color="auto"/>
      </w:divBdr>
    </w:div>
    <w:div w:id="265357769">
      <w:marLeft w:val="0"/>
      <w:marRight w:val="0"/>
      <w:marTop w:val="0"/>
      <w:marBottom w:val="0"/>
      <w:divBdr>
        <w:top w:val="none" w:sz="0" w:space="0" w:color="auto"/>
        <w:left w:val="none" w:sz="0" w:space="0" w:color="auto"/>
        <w:bottom w:val="none" w:sz="0" w:space="0" w:color="auto"/>
        <w:right w:val="none" w:sz="0" w:space="0" w:color="auto"/>
      </w:divBdr>
    </w:div>
    <w:div w:id="265357770">
      <w:marLeft w:val="0"/>
      <w:marRight w:val="0"/>
      <w:marTop w:val="0"/>
      <w:marBottom w:val="0"/>
      <w:divBdr>
        <w:top w:val="none" w:sz="0" w:space="0" w:color="auto"/>
        <w:left w:val="none" w:sz="0" w:space="0" w:color="auto"/>
        <w:bottom w:val="none" w:sz="0" w:space="0" w:color="auto"/>
        <w:right w:val="none" w:sz="0" w:space="0" w:color="auto"/>
      </w:divBdr>
    </w:div>
    <w:div w:id="265357771">
      <w:marLeft w:val="0"/>
      <w:marRight w:val="0"/>
      <w:marTop w:val="0"/>
      <w:marBottom w:val="0"/>
      <w:divBdr>
        <w:top w:val="none" w:sz="0" w:space="0" w:color="auto"/>
        <w:left w:val="none" w:sz="0" w:space="0" w:color="auto"/>
        <w:bottom w:val="none" w:sz="0" w:space="0" w:color="auto"/>
        <w:right w:val="none" w:sz="0" w:space="0" w:color="auto"/>
      </w:divBdr>
    </w:div>
    <w:div w:id="265357772">
      <w:marLeft w:val="0"/>
      <w:marRight w:val="0"/>
      <w:marTop w:val="0"/>
      <w:marBottom w:val="0"/>
      <w:divBdr>
        <w:top w:val="none" w:sz="0" w:space="0" w:color="auto"/>
        <w:left w:val="none" w:sz="0" w:space="0" w:color="auto"/>
        <w:bottom w:val="none" w:sz="0" w:space="0" w:color="auto"/>
        <w:right w:val="none" w:sz="0" w:space="0" w:color="auto"/>
      </w:divBdr>
    </w:div>
    <w:div w:id="265357773">
      <w:marLeft w:val="0"/>
      <w:marRight w:val="0"/>
      <w:marTop w:val="0"/>
      <w:marBottom w:val="0"/>
      <w:divBdr>
        <w:top w:val="none" w:sz="0" w:space="0" w:color="auto"/>
        <w:left w:val="none" w:sz="0" w:space="0" w:color="auto"/>
        <w:bottom w:val="none" w:sz="0" w:space="0" w:color="auto"/>
        <w:right w:val="none" w:sz="0" w:space="0" w:color="auto"/>
      </w:divBdr>
      <w:divsChild>
        <w:div w:id="265357774">
          <w:marLeft w:val="0"/>
          <w:marRight w:val="0"/>
          <w:marTop w:val="0"/>
          <w:marBottom w:val="0"/>
          <w:divBdr>
            <w:top w:val="none" w:sz="0" w:space="0" w:color="auto"/>
            <w:left w:val="none" w:sz="0" w:space="0" w:color="auto"/>
            <w:bottom w:val="none" w:sz="0" w:space="0" w:color="auto"/>
            <w:right w:val="none" w:sz="0" w:space="0" w:color="auto"/>
          </w:divBdr>
          <w:divsChild>
            <w:div w:id="265357787">
              <w:marLeft w:val="0"/>
              <w:marRight w:val="0"/>
              <w:marTop w:val="0"/>
              <w:marBottom w:val="0"/>
              <w:divBdr>
                <w:top w:val="none" w:sz="0" w:space="0" w:color="auto"/>
                <w:left w:val="none" w:sz="0" w:space="0" w:color="auto"/>
                <w:bottom w:val="none" w:sz="0" w:space="0" w:color="auto"/>
                <w:right w:val="none" w:sz="0" w:space="0" w:color="auto"/>
              </w:divBdr>
              <w:divsChild>
                <w:div w:id="265357679">
                  <w:marLeft w:val="0"/>
                  <w:marRight w:val="0"/>
                  <w:marTop w:val="0"/>
                  <w:marBottom w:val="0"/>
                  <w:divBdr>
                    <w:top w:val="none" w:sz="0" w:space="0" w:color="auto"/>
                    <w:left w:val="none" w:sz="0" w:space="0" w:color="auto"/>
                    <w:bottom w:val="none" w:sz="0" w:space="0" w:color="auto"/>
                    <w:right w:val="none" w:sz="0" w:space="0" w:color="auto"/>
                  </w:divBdr>
                  <w:divsChild>
                    <w:div w:id="26535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357775">
      <w:marLeft w:val="0"/>
      <w:marRight w:val="0"/>
      <w:marTop w:val="0"/>
      <w:marBottom w:val="0"/>
      <w:divBdr>
        <w:top w:val="none" w:sz="0" w:space="0" w:color="auto"/>
        <w:left w:val="none" w:sz="0" w:space="0" w:color="auto"/>
        <w:bottom w:val="none" w:sz="0" w:space="0" w:color="auto"/>
        <w:right w:val="none" w:sz="0" w:space="0" w:color="auto"/>
      </w:divBdr>
    </w:div>
    <w:div w:id="265357777">
      <w:marLeft w:val="0"/>
      <w:marRight w:val="0"/>
      <w:marTop w:val="0"/>
      <w:marBottom w:val="0"/>
      <w:divBdr>
        <w:top w:val="none" w:sz="0" w:space="0" w:color="auto"/>
        <w:left w:val="none" w:sz="0" w:space="0" w:color="auto"/>
        <w:bottom w:val="none" w:sz="0" w:space="0" w:color="auto"/>
        <w:right w:val="none" w:sz="0" w:space="0" w:color="auto"/>
      </w:divBdr>
    </w:div>
    <w:div w:id="265357778">
      <w:marLeft w:val="0"/>
      <w:marRight w:val="0"/>
      <w:marTop w:val="0"/>
      <w:marBottom w:val="0"/>
      <w:divBdr>
        <w:top w:val="none" w:sz="0" w:space="0" w:color="auto"/>
        <w:left w:val="none" w:sz="0" w:space="0" w:color="auto"/>
        <w:bottom w:val="none" w:sz="0" w:space="0" w:color="auto"/>
        <w:right w:val="none" w:sz="0" w:space="0" w:color="auto"/>
      </w:divBdr>
    </w:div>
    <w:div w:id="265357780">
      <w:marLeft w:val="0"/>
      <w:marRight w:val="0"/>
      <w:marTop w:val="0"/>
      <w:marBottom w:val="0"/>
      <w:divBdr>
        <w:top w:val="none" w:sz="0" w:space="0" w:color="auto"/>
        <w:left w:val="none" w:sz="0" w:space="0" w:color="auto"/>
        <w:bottom w:val="none" w:sz="0" w:space="0" w:color="auto"/>
        <w:right w:val="none" w:sz="0" w:space="0" w:color="auto"/>
      </w:divBdr>
    </w:div>
    <w:div w:id="265357781">
      <w:marLeft w:val="0"/>
      <w:marRight w:val="0"/>
      <w:marTop w:val="0"/>
      <w:marBottom w:val="0"/>
      <w:divBdr>
        <w:top w:val="none" w:sz="0" w:space="0" w:color="auto"/>
        <w:left w:val="none" w:sz="0" w:space="0" w:color="auto"/>
        <w:bottom w:val="none" w:sz="0" w:space="0" w:color="auto"/>
        <w:right w:val="none" w:sz="0" w:space="0" w:color="auto"/>
      </w:divBdr>
    </w:div>
    <w:div w:id="265357782">
      <w:marLeft w:val="0"/>
      <w:marRight w:val="0"/>
      <w:marTop w:val="0"/>
      <w:marBottom w:val="0"/>
      <w:divBdr>
        <w:top w:val="none" w:sz="0" w:space="0" w:color="auto"/>
        <w:left w:val="none" w:sz="0" w:space="0" w:color="auto"/>
        <w:bottom w:val="none" w:sz="0" w:space="0" w:color="auto"/>
        <w:right w:val="none" w:sz="0" w:space="0" w:color="auto"/>
      </w:divBdr>
    </w:div>
    <w:div w:id="265357784">
      <w:marLeft w:val="0"/>
      <w:marRight w:val="0"/>
      <w:marTop w:val="0"/>
      <w:marBottom w:val="0"/>
      <w:divBdr>
        <w:top w:val="none" w:sz="0" w:space="0" w:color="auto"/>
        <w:left w:val="none" w:sz="0" w:space="0" w:color="auto"/>
        <w:bottom w:val="none" w:sz="0" w:space="0" w:color="auto"/>
        <w:right w:val="none" w:sz="0" w:space="0" w:color="auto"/>
      </w:divBdr>
    </w:div>
    <w:div w:id="265357786">
      <w:marLeft w:val="0"/>
      <w:marRight w:val="0"/>
      <w:marTop w:val="0"/>
      <w:marBottom w:val="0"/>
      <w:divBdr>
        <w:top w:val="none" w:sz="0" w:space="0" w:color="auto"/>
        <w:left w:val="none" w:sz="0" w:space="0" w:color="auto"/>
        <w:bottom w:val="none" w:sz="0" w:space="0" w:color="auto"/>
        <w:right w:val="none" w:sz="0" w:space="0" w:color="auto"/>
      </w:divBdr>
    </w:div>
    <w:div w:id="265357791">
      <w:marLeft w:val="0"/>
      <w:marRight w:val="0"/>
      <w:marTop w:val="0"/>
      <w:marBottom w:val="0"/>
      <w:divBdr>
        <w:top w:val="none" w:sz="0" w:space="0" w:color="auto"/>
        <w:left w:val="none" w:sz="0" w:space="0" w:color="auto"/>
        <w:bottom w:val="none" w:sz="0" w:space="0" w:color="auto"/>
        <w:right w:val="none" w:sz="0" w:space="0" w:color="auto"/>
      </w:divBdr>
    </w:div>
    <w:div w:id="265357792">
      <w:marLeft w:val="0"/>
      <w:marRight w:val="0"/>
      <w:marTop w:val="0"/>
      <w:marBottom w:val="0"/>
      <w:divBdr>
        <w:top w:val="none" w:sz="0" w:space="0" w:color="auto"/>
        <w:left w:val="none" w:sz="0" w:space="0" w:color="auto"/>
        <w:bottom w:val="none" w:sz="0" w:space="0" w:color="auto"/>
        <w:right w:val="none" w:sz="0" w:space="0" w:color="auto"/>
      </w:divBdr>
      <w:divsChild>
        <w:div w:id="265357737">
          <w:marLeft w:val="0"/>
          <w:marRight w:val="0"/>
          <w:marTop w:val="0"/>
          <w:marBottom w:val="0"/>
          <w:divBdr>
            <w:top w:val="none" w:sz="0" w:space="0" w:color="auto"/>
            <w:left w:val="none" w:sz="0" w:space="0" w:color="auto"/>
            <w:bottom w:val="none" w:sz="0" w:space="0" w:color="auto"/>
            <w:right w:val="none" w:sz="0" w:space="0" w:color="auto"/>
          </w:divBdr>
          <w:divsChild>
            <w:div w:id="265357783">
              <w:marLeft w:val="0"/>
              <w:marRight w:val="0"/>
              <w:marTop w:val="0"/>
              <w:marBottom w:val="0"/>
              <w:divBdr>
                <w:top w:val="none" w:sz="0" w:space="0" w:color="auto"/>
                <w:left w:val="none" w:sz="0" w:space="0" w:color="auto"/>
                <w:bottom w:val="none" w:sz="0" w:space="0" w:color="auto"/>
                <w:right w:val="none" w:sz="0" w:space="0" w:color="auto"/>
              </w:divBdr>
              <w:divsChild>
                <w:div w:id="26535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357794">
      <w:marLeft w:val="0"/>
      <w:marRight w:val="0"/>
      <w:marTop w:val="0"/>
      <w:marBottom w:val="0"/>
      <w:divBdr>
        <w:top w:val="none" w:sz="0" w:space="0" w:color="auto"/>
        <w:left w:val="none" w:sz="0" w:space="0" w:color="auto"/>
        <w:bottom w:val="none" w:sz="0" w:space="0" w:color="auto"/>
        <w:right w:val="none" w:sz="0" w:space="0" w:color="auto"/>
      </w:divBdr>
    </w:div>
    <w:div w:id="265357797">
      <w:marLeft w:val="0"/>
      <w:marRight w:val="0"/>
      <w:marTop w:val="0"/>
      <w:marBottom w:val="0"/>
      <w:divBdr>
        <w:top w:val="none" w:sz="0" w:space="0" w:color="auto"/>
        <w:left w:val="none" w:sz="0" w:space="0" w:color="auto"/>
        <w:bottom w:val="none" w:sz="0" w:space="0" w:color="auto"/>
        <w:right w:val="none" w:sz="0" w:space="0" w:color="auto"/>
      </w:divBdr>
    </w:div>
    <w:div w:id="265357798">
      <w:marLeft w:val="0"/>
      <w:marRight w:val="0"/>
      <w:marTop w:val="0"/>
      <w:marBottom w:val="0"/>
      <w:divBdr>
        <w:top w:val="none" w:sz="0" w:space="0" w:color="auto"/>
        <w:left w:val="none" w:sz="0" w:space="0" w:color="auto"/>
        <w:bottom w:val="none" w:sz="0" w:space="0" w:color="auto"/>
        <w:right w:val="none" w:sz="0" w:space="0" w:color="auto"/>
      </w:divBdr>
    </w:div>
    <w:div w:id="265357801">
      <w:marLeft w:val="0"/>
      <w:marRight w:val="0"/>
      <w:marTop w:val="0"/>
      <w:marBottom w:val="0"/>
      <w:divBdr>
        <w:top w:val="none" w:sz="0" w:space="0" w:color="auto"/>
        <w:left w:val="none" w:sz="0" w:space="0" w:color="auto"/>
        <w:bottom w:val="none" w:sz="0" w:space="0" w:color="auto"/>
        <w:right w:val="none" w:sz="0" w:space="0" w:color="auto"/>
      </w:divBdr>
    </w:div>
    <w:div w:id="265357802">
      <w:marLeft w:val="0"/>
      <w:marRight w:val="0"/>
      <w:marTop w:val="0"/>
      <w:marBottom w:val="0"/>
      <w:divBdr>
        <w:top w:val="none" w:sz="0" w:space="0" w:color="auto"/>
        <w:left w:val="none" w:sz="0" w:space="0" w:color="auto"/>
        <w:bottom w:val="none" w:sz="0" w:space="0" w:color="auto"/>
        <w:right w:val="none" w:sz="0" w:space="0" w:color="auto"/>
      </w:divBdr>
    </w:div>
    <w:div w:id="265357803">
      <w:marLeft w:val="0"/>
      <w:marRight w:val="0"/>
      <w:marTop w:val="0"/>
      <w:marBottom w:val="0"/>
      <w:divBdr>
        <w:top w:val="none" w:sz="0" w:space="0" w:color="auto"/>
        <w:left w:val="none" w:sz="0" w:space="0" w:color="auto"/>
        <w:bottom w:val="none" w:sz="0" w:space="0" w:color="auto"/>
        <w:right w:val="none" w:sz="0" w:space="0" w:color="auto"/>
      </w:divBdr>
    </w:div>
    <w:div w:id="265357804">
      <w:marLeft w:val="0"/>
      <w:marRight w:val="0"/>
      <w:marTop w:val="0"/>
      <w:marBottom w:val="0"/>
      <w:divBdr>
        <w:top w:val="none" w:sz="0" w:space="0" w:color="auto"/>
        <w:left w:val="none" w:sz="0" w:space="0" w:color="auto"/>
        <w:bottom w:val="none" w:sz="0" w:space="0" w:color="auto"/>
        <w:right w:val="none" w:sz="0" w:space="0" w:color="auto"/>
      </w:divBdr>
    </w:div>
    <w:div w:id="265357805">
      <w:marLeft w:val="0"/>
      <w:marRight w:val="0"/>
      <w:marTop w:val="0"/>
      <w:marBottom w:val="0"/>
      <w:divBdr>
        <w:top w:val="none" w:sz="0" w:space="0" w:color="auto"/>
        <w:left w:val="none" w:sz="0" w:space="0" w:color="auto"/>
        <w:bottom w:val="none" w:sz="0" w:space="0" w:color="auto"/>
        <w:right w:val="none" w:sz="0" w:space="0" w:color="auto"/>
      </w:divBdr>
    </w:div>
    <w:div w:id="265357808">
      <w:marLeft w:val="0"/>
      <w:marRight w:val="0"/>
      <w:marTop w:val="0"/>
      <w:marBottom w:val="0"/>
      <w:divBdr>
        <w:top w:val="none" w:sz="0" w:space="0" w:color="auto"/>
        <w:left w:val="none" w:sz="0" w:space="0" w:color="auto"/>
        <w:bottom w:val="none" w:sz="0" w:space="0" w:color="auto"/>
        <w:right w:val="none" w:sz="0" w:space="0" w:color="auto"/>
      </w:divBdr>
    </w:div>
    <w:div w:id="265357809">
      <w:marLeft w:val="0"/>
      <w:marRight w:val="0"/>
      <w:marTop w:val="0"/>
      <w:marBottom w:val="0"/>
      <w:divBdr>
        <w:top w:val="none" w:sz="0" w:space="0" w:color="auto"/>
        <w:left w:val="none" w:sz="0" w:space="0" w:color="auto"/>
        <w:bottom w:val="none" w:sz="0" w:space="0" w:color="auto"/>
        <w:right w:val="none" w:sz="0" w:space="0" w:color="auto"/>
      </w:divBdr>
      <w:divsChild>
        <w:div w:id="265357699">
          <w:marLeft w:val="0"/>
          <w:marRight w:val="0"/>
          <w:marTop w:val="0"/>
          <w:marBottom w:val="0"/>
          <w:divBdr>
            <w:top w:val="none" w:sz="0" w:space="0" w:color="auto"/>
            <w:left w:val="none" w:sz="0" w:space="0" w:color="auto"/>
            <w:bottom w:val="none" w:sz="0" w:space="0" w:color="auto"/>
            <w:right w:val="none" w:sz="0" w:space="0" w:color="auto"/>
          </w:divBdr>
          <w:divsChild>
            <w:div w:id="265357713">
              <w:marLeft w:val="0"/>
              <w:marRight w:val="0"/>
              <w:marTop w:val="0"/>
              <w:marBottom w:val="0"/>
              <w:divBdr>
                <w:top w:val="none" w:sz="0" w:space="0" w:color="auto"/>
                <w:left w:val="none" w:sz="0" w:space="0" w:color="auto"/>
                <w:bottom w:val="none" w:sz="0" w:space="0" w:color="auto"/>
                <w:right w:val="none" w:sz="0" w:space="0" w:color="auto"/>
              </w:divBdr>
              <w:divsChild>
                <w:div w:id="265357758">
                  <w:marLeft w:val="0"/>
                  <w:marRight w:val="0"/>
                  <w:marTop w:val="0"/>
                  <w:marBottom w:val="0"/>
                  <w:divBdr>
                    <w:top w:val="none" w:sz="0" w:space="0" w:color="auto"/>
                    <w:left w:val="none" w:sz="0" w:space="0" w:color="auto"/>
                    <w:bottom w:val="none" w:sz="0" w:space="0" w:color="auto"/>
                    <w:right w:val="none" w:sz="0" w:space="0" w:color="auto"/>
                  </w:divBdr>
                  <w:divsChild>
                    <w:div w:id="265357684">
                      <w:marLeft w:val="0"/>
                      <w:marRight w:val="0"/>
                      <w:marTop w:val="0"/>
                      <w:marBottom w:val="0"/>
                      <w:divBdr>
                        <w:top w:val="none" w:sz="0" w:space="0" w:color="auto"/>
                        <w:left w:val="none" w:sz="0" w:space="0" w:color="auto"/>
                        <w:bottom w:val="single" w:sz="48" w:space="18" w:color="000077"/>
                        <w:right w:val="none" w:sz="0" w:space="0" w:color="auto"/>
                      </w:divBdr>
                    </w:div>
                  </w:divsChild>
                </w:div>
              </w:divsChild>
            </w:div>
          </w:divsChild>
        </w:div>
      </w:divsChild>
    </w:div>
    <w:div w:id="163775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dodd.ru" TargetMode="Externa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2048</Words>
  <Characters>11677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CDO</cp:lastModifiedBy>
  <cp:revision>34</cp:revision>
  <cp:lastPrinted>2017-10-04T13:02:00Z</cp:lastPrinted>
  <dcterms:created xsi:type="dcterms:W3CDTF">2017-10-06T13:31:00Z</dcterms:created>
  <dcterms:modified xsi:type="dcterms:W3CDTF">2017-11-10T07:56:00Z</dcterms:modified>
</cp:coreProperties>
</file>